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before="86" w:line="208" w:lineRule="auto"/>
        <w:ind w:left="5032" w:right="0" w:hanging="2902"/>
        <w:jc w:val="left"/>
        <w:rPr>
          <w:rFonts w:ascii="宋体" w:eastAsia="宋体" w:hint="eastAsia"/>
          <w:b/>
          <w:sz w:val="36"/>
        </w:rPr>
      </w:pPr>
      <w:r>
        <w:rPr>
          <w:b/>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31pt;margin-top:915pt;margin-left:976pt;mso-position-horizontal-relative:page;mso-position-vertical-relative:top-margin-area;position:absolute;z-index:251658240">
            <v:imagedata r:id="rId5" o:title=""/>
            <o:lock v:ext="edit" aspectratio="t"/>
          </v:shape>
        </w:pict>
      </w:r>
      <w:r>
        <w:rPr>
          <w:b/>
          <w:sz w:val="36"/>
        </w:rPr>
        <w:t xml:space="preserve">2019-2020 </w:t>
      </w:r>
      <w:r>
        <w:rPr>
          <w:rFonts w:ascii="宋体" w:eastAsia="宋体" w:hint="eastAsia"/>
          <w:b/>
          <w:spacing w:val="-2"/>
          <w:sz w:val="36"/>
        </w:rPr>
        <w:t>学年第二学期初三综合检测试题</w:t>
      </w:r>
      <w:r>
        <w:rPr>
          <w:rFonts w:ascii="宋体" w:eastAsia="宋体" w:hint="eastAsia"/>
          <w:b/>
          <w:sz w:val="36"/>
        </w:rPr>
        <w:t>英语</w:t>
      </w:r>
    </w:p>
    <w:p>
      <w:pPr>
        <w:pStyle w:val="BodyText"/>
        <w:spacing w:before="7"/>
        <w:ind w:left="0"/>
        <w:rPr>
          <w:rFonts w:ascii="宋体"/>
          <w:b/>
          <w:sz w:val="33"/>
        </w:rPr>
      </w:pPr>
    </w:p>
    <w:p>
      <w:pPr>
        <w:pStyle w:val="Heading1"/>
        <w:tabs>
          <w:tab w:val="left" w:pos="5214"/>
        </w:tabs>
        <w:ind w:left="3534"/>
      </w:pPr>
      <w:r>
        <w:t>第一部分</w:t>
      </w:r>
      <w:r>
        <w:tab/>
      </w:r>
      <w:r>
        <w:t>选择题（</w:t>
      </w:r>
      <w:r>
        <w:rPr>
          <w:rFonts w:ascii="Times New Roman" w:eastAsia="Times New Roman"/>
        </w:rPr>
        <w:t>45</w:t>
      </w:r>
      <w:r>
        <w:rPr>
          <w:rFonts w:ascii="Times New Roman" w:eastAsia="Times New Roman"/>
          <w:spacing w:val="-3"/>
        </w:rPr>
        <w:t xml:space="preserve"> </w:t>
      </w:r>
      <w:r>
        <w:t>分）</w:t>
      </w:r>
    </w:p>
    <w:p>
      <w:pPr>
        <w:pStyle w:val="BodyText"/>
        <w:ind w:left="0"/>
        <w:rPr>
          <w:rFonts w:ascii="宋体"/>
          <w:b/>
          <w:sz w:val="26"/>
        </w:rPr>
      </w:pPr>
      <w:r>
        <w:br w:type="column"/>
      </w:r>
    </w:p>
    <w:p>
      <w:pPr>
        <w:pStyle w:val="BodyText"/>
        <w:ind w:left="0"/>
        <w:rPr>
          <w:rFonts w:ascii="宋体"/>
          <w:b/>
          <w:sz w:val="26"/>
        </w:rPr>
      </w:pPr>
    </w:p>
    <w:p>
      <w:pPr>
        <w:pStyle w:val="BodyText"/>
        <w:ind w:left="0"/>
        <w:rPr>
          <w:rFonts w:ascii="宋体"/>
          <w:b/>
        </w:rPr>
      </w:pPr>
    </w:p>
    <w:p>
      <w:pPr>
        <w:pStyle w:val="BodyText"/>
        <w:ind w:left="910"/>
      </w:pPr>
      <w:r>
        <w:t>2020.06</w:t>
      </w:r>
    </w:p>
    <w:p>
      <w:pPr>
        <w:spacing w:after="0"/>
        <w:sectPr>
          <w:footerReference w:type="default" r:id="rId6"/>
          <w:type w:val="continuous"/>
          <w:pgSz w:w="13950" w:h="17870"/>
          <w:pgMar w:top="1360" w:right="1360" w:bottom="1400" w:left="1580" w:header="720" w:footer="1200" w:gutter="0"/>
          <w:pgNumType w:start="1"/>
          <w:cols w:num="2" w:space="708" w:equalWidth="0">
            <w:col w:w="8839" w:space="40"/>
            <w:col w:w="2131"/>
          </w:cols>
        </w:sectPr>
      </w:pPr>
    </w:p>
    <w:p>
      <w:pPr>
        <w:pStyle w:val="Heading2"/>
        <w:spacing w:before="83"/>
        <w:ind w:left="217"/>
        <w:jc w:val="left"/>
        <w:rPr>
          <w:rFonts w:ascii="宋体" w:eastAsia="宋体" w:hAnsi="宋体" w:hint="eastAsia"/>
        </w:rPr>
      </w:pPr>
      <w:r>
        <w:rPr>
          <w:rFonts w:ascii="宋体" w:eastAsia="宋体" w:hAnsi="宋体" w:hint="eastAsia"/>
        </w:rPr>
        <w:t>Ⅰ</w:t>
      </w:r>
      <w:r>
        <w:t xml:space="preserve">. </w:t>
      </w:r>
      <w:r>
        <w:rPr>
          <w:rFonts w:ascii="宋体" w:eastAsia="宋体" w:hAnsi="宋体" w:hint="eastAsia"/>
        </w:rPr>
        <w:t>词汇测试（</w:t>
      </w:r>
      <w:r>
        <w:t xml:space="preserve">15 </w:t>
      </w:r>
      <w:r>
        <w:rPr>
          <w:rFonts w:ascii="宋体" w:eastAsia="宋体" w:hAnsi="宋体" w:hint="eastAsia"/>
        </w:rPr>
        <w:t>分）</w:t>
      </w:r>
    </w:p>
    <w:p>
      <w:pPr>
        <w:pStyle w:val="BodyText"/>
        <w:spacing w:before="93" w:after="26" w:line="312" w:lineRule="auto"/>
        <w:ind w:right="58" w:firstLine="480"/>
        <w:rPr>
          <w:rFonts w:ascii="宋体" w:eastAsia="宋体" w:hAnsi="宋体" w:hint="eastAsia"/>
        </w:rPr>
      </w:pPr>
      <w:r>
        <w:rPr>
          <w:rFonts w:ascii="宋体" w:eastAsia="宋体" w:hAnsi="宋体" w:hint="eastAsia"/>
          <w:b/>
        </w:rPr>
        <w:t>ⅰ</w:t>
      </w:r>
      <w:r>
        <w:t xml:space="preserve">. </w:t>
      </w:r>
      <w:r>
        <w:rPr>
          <w:rFonts w:ascii="宋体" w:eastAsia="宋体" w:hAnsi="宋体" w:hint="eastAsia"/>
        </w:rPr>
        <w:t xml:space="preserve">从下面每小题的 </w:t>
      </w:r>
      <w:r>
        <w:t>A</w:t>
      </w:r>
      <w:r>
        <w:rPr>
          <w:rFonts w:ascii="宋体" w:eastAsia="宋体" w:hAnsi="宋体" w:hint="eastAsia"/>
        </w:rPr>
        <w:t>、</w:t>
      </w:r>
      <w:r>
        <w:t>B</w:t>
      </w:r>
      <w:r>
        <w:rPr>
          <w:rFonts w:ascii="宋体" w:eastAsia="宋体" w:hAnsi="宋体" w:hint="eastAsia"/>
        </w:rPr>
        <w:t>、</w:t>
      </w:r>
      <w:r>
        <w:t xml:space="preserve">C </w:t>
      </w:r>
      <w:r>
        <w:rPr>
          <w:rFonts w:ascii="宋体" w:eastAsia="宋体" w:hAnsi="宋体" w:hint="eastAsia"/>
        </w:rPr>
        <w:t xml:space="preserve">三个选项中选出可以替换划线部分的最佳选项。（共 </w:t>
      </w:r>
      <w:r>
        <w:t xml:space="preserve">8 </w:t>
      </w:r>
      <w:r>
        <w:rPr>
          <w:rFonts w:ascii="宋体" w:eastAsia="宋体" w:hAnsi="宋体" w:hint="eastAsia"/>
        </w:rPr>
        <w:t xml:space="preserve">小题，每小题 </w:t>
      </w:r>
      <w:r>
        <w:t xml:space="preserve">1 </w:t>
      </w:r>
      <w:r>
        <w:rPr>
          <w:rFonts w:ascii="宋体" w:eastAsia="宋体" w:hAnsi="宋体" w:hint="eastAsia"/>
        </w:rPr>
        <w:t>分）</w:t>
      </w:r>
    </w:p>
    <w:p>
      <w:pPr>
        <w:pStyle w:val="TableParagraph"/>
        <w:numPr>
          <w:numId w:val="0"/>
        </w:numPr>
        <w:spacing w:before="0" w:line="266" w:lineRule="exact"/>
        <w:ind w:right="0" w:rightChars="0"/>
        <w:rPr>
          <w:sz w:val="24"/>
        </w:rPr>
      </w:pPr>
      <w:r>
        <w:rPr>
          <w:rFonts w:eastAsia="宋体" w:hint="eastAsia"/>
          <w:sz w:val="24"/>
          <w:lang w:eastAsia="zh-CN"/>
        </w:rPr>
        <w:t>（</w:t>
      </w:r>
      <w:r>
        <w:rPr>
          <w:rFonts w:eastAsia="宋体" w:hint="eastAsia"/>
          <w:sz w:val="24"/>
          <w:lang w:val="en-US" w:eastAsia="zh-CN"/>
        </w:rPr>
        <w:t xml:space="preserve">   </w:t>
      </w:r>
      <w:r>
        <w:rPr>
          <w:rFonts w:eastAsia="宋体" w:hint="eastAsia"/>
          <w:sz w:val="24"/>
          <w:lang w:eastAsia="zh-CN"/>
        </w:rPr>
        <w:t>）</w:t>
      </w:r>
      <w:r>
        <w:rPr>
          <w:rFonts w:eastAsia="宋体" w:hint="eastAsia"/>
          <w:sz w:val="24"/>
          <w:lang w:val="en-US" w:eastAsia="zh-CN"/>
        </w:rPr>
        <w:t>1.</w:t>
      </w:r>
      <w:r>
        <w:rPr>
          <w:sz w:val="24"/>
        </w:rPr>
        <w:t xml:space="preserve">—Are you </w:t>
      </w:r>
      <w:r>
        <w:rPr>
          <w:b/>
          <w:sz w:val="24"/>
          <w:u w:val="thick"/>
        </w:rPr>
        <w:t>certain</w:t>
      </w:r>
      <w:r>
        <w:rPr>
          <w:b/>
          <w:sz w:val="24"/>
        </w:rPr>
        <w:t xml:space="preserve"> </w:t>
      </w:r>
      <w:r>
        <w:rPr>
          <w:sz w:val="24"/>
        </w:rPr>
        <w:t>that this is the right way to the airport?</w:t>
      </w:r>
    </w:p>
    <w:p>
      <w:pPr>
        <w:pStyle w:val="TableParagraph"/>
        <w:spacing w:before="122"/>
        <w:ind w:firstLine="720" w:firstLineChars="300"/>
        <w:rPr>
          <w:sz w:val="24"/>
        </w:rPr>
      </w:pPr>
      <w:r>
        <w:rPr>
          <w:sz w:val="24"/>
        </w:rPr>
        <w:t>—No, I am not. I think we’d better stop and ask somebody for help.</w:t>
      </w:r>
    </w:p>
    <w:p>
      <w:pPr>
        <w:pStyle w:val="BodyText"/>
        <w:numPr>
          <w:ilvl w:val="0"/>
          <w:numId w:val="1"/>
        </w:numPr>
        <w:spacing w:before="93" w:after="26" w:line="312" w:lineRule="auto"/>
        <w:ind w:right="58" w:firstLine="763" w:firstLineChars="318"/>
        <w:rPr>
          <w:sz w:val="24"/>
        </w:rPr>
      </w:pPr>
      <w:r>
        <w:rPr>
          <w:sz w:val="24"/>
        </w:rPr>
        <w:t>sure</w:t>
      </w:r>
      <w:r>
        <w:rPr>
          <w:sz w:val="24"/>
        </w:rPr>
        <w:tab/>
      </w:r>
      <w:r>
        <w:rPr>
          <w:rFonts w:eastAsia="宋体" w:hint="eastAsia"/>
          <w:sz w:val="24"/>
          <w:lang w:val="en-US" w:eastAsia="zh-CN"/>
        </w:rPr>
        <w:t xml:space="preserve">           </w:t>
      </w:r>
      <w:r>
        <w:rPr>
          <w:sz w:val="24"/>
        </w:rPr>
        <w:t>B.</w:t>
      </w:r>
      <w:r>
        <w:rPr>
          <w:spacing w:val="-2"/>
          <w:sz w:val="24"/>
        </w:rPr>
        <w:t xml:space="preserve"> </w:t>
      </w:r>
      <w:r>
        <w:rPr>
          <w:sz w:val="24"/>
        </w:rPr>
        <w:t>worried</w:t>
      </w:r>
      <w:r>
        <w:rPr>
          <w:sz w:val="24"/>
        </w:rPr>
        <w:tab/>
      </w:r>
      <w:r>
        <w:rPr>
          <w:rFonts w:eastAsia="宋体" w:hint="eastAsia"/>
          <w:sz w:val="24"/>
          <w:lang w:val="en-US" w:eastAsia="zh-CN"/>
        </w:rPr>
        <w:t xml:space="preserve">        </w:t>
      </w:r>
      <w:r>
        <w:rPr>
          <w:rFonts w:eastAsia="宋体" w:hint="eastAsia"/>
          <w:sz w:val="24"/>
          <w:lang w:val="en-US" w:eastAsia="zh-CN"/>
        </w:rPr>
        <w:tab/>
      </w:r>
      <w:r>
        <w:rPr>
          <w:rFonts w:eastAsia="宋体" w:hint="eastAsia"/>
          <w:sz w:val="24"/>
          <w:lang w:val="en-US" w:eastAsia="zh-CN"/>
        </w:rPr>
        <w:tab/>
      </w:r>
      <w:r>
        <w:rPr>
          <w:rFonts w:eastAsia="宋体" w:hint="eastAsia"/>
          <w:sz w:val="24"/>
          <w:lang w:val="en-US" w:eastAsia="zh-CN"/>
        </w:rPr>
        <w:tab/>
        <w:t xml:space="preserve">  </w:t>
      </w:r>
      <w:r>
        <w:rPr>
          <w:sz w:val="24"/>
        </w:rPr>
        <w:t>C.</w:t>
      </w:r>
      <w:r>
        <w:rPr>
          <w:spacing w:val="-3"/>
          <w:sz w:val="24"/>
        </w:rPr>
        <w:t xml:space="preserve"> </w:t>
      </w:r>
      <w:r>
        <w:rPr>
          <w:sz w:val="24"/>
        </w:rPr>
        <w:t>pleased</w:t>
      </w:r>
    </w:p>
    <w:p>
      <w:pPr>
        <w:pStyle w:val="TableParagraph"/>
        <w:rPr>
          <w:sz w:val="24"/>
        </w:rPr>
      </w:pPr>
      <w:r>
        <w:rPr>
          <w:rFonts w:eastAsia="宋体" w:hint="eastAsia"/>
          <w:sz w:val="24"/>
          <w:lang w:val="en-US" w:eastAsia="zh-CN"/>
        </w:rPr>
        <w:t xml:space="preserve"> </w:t>
      </w:r>
      <w:r>
        <w:rPr>
          <w:rFonts w:eastAsia="宋体" w:hint="eastAsia"/>
          <w:sz w:val="24"/>
          <w:lang w:eastAsia="zh-CN"/>
        </w:rPr>
        <w:t>（</w:t>
      </w:r>
      <w:r>
        <w:rPr>
          <w:rFonts w:eastAsia="宋体" w:hint="eastAsia"/>
          <w:sz w:val="24"/>
          <w:lang w:val="en-US" w:eastAsia="zh-CN"/>
        </w:rPr>
        <w:t xml:space="preserve">   </w:t>
      </w:r>
      <w:r>
        <w:rPr>
          <w:rFonts w:eastAsia="宋体" w:hint="eastAsia"/>
          <w:sz w:val="24"/>
          <w:lang w:eastAsia="zh-CN"/>
        </w:rPr>
        <w:t>）</w:t>
      </w:r>
      <w:r>
        <w:rPr>
          <w:rFonts w:eastAsia="宋体" w:hint="eastAsia"/>
          <w:sz w:val="24"/>
          <w:lang w:val="en-US" w:eastAsia="zh-CN"/>
        </w:rPr>
        <w:t xml:space="preserve">2. </w:t>
      </w:r>
      <w:r>
        <w:rPr>
          <w:sz w:val="24"/>
        </w:rPr>
        <w:t xml:space="preserve">—You look </w:t>
      </w:r>
      <w:r>
        <w:rPr>
          <w:b/>
          <w:sz w:val="24"/>
          <w:u w:val="thick"/>
        </w:rPr>
        <w:t>cheerful</w:t>
      </w:r>
      <w:r>
        <w:rPr>
          <w:sz w:val="24"/>
        </w:rPr>
        <w:t>. Why?</w:t>
      </w:r>
    </w:p>
    <w:p>
      <w:pPr>
        <w:pStyle w:val="TableParagraph"/>
        <w:spacing w:before="122"/>
        <w:ind w:firstLine="720" w:firstLineChars="300"/>
        <w:rPr>
          <w:sz w:val="24"/>
        </w:rPr>
      </w:pPr>
      <w:r>
        <w:rPr>
          <w:sz w:val="24"/>
        </w:rPr>
        <w:t>—Because my parents agreed to buy me a new computer.</w:t>
      </w:r>
    </w:p>
    <w:p>
      <w:pPr>
        <w:pStyle w:val="BodyText"/>
        <w:numPr>
          <w:ilvl w:val="0"/>
          <w:numId w:val="2"/>
        </w:numPr>
        <w:spacing w:before="93" w:after="26" w:line="312" w:lineRule="auto"/>
        <w:ind w:right="58" w:firstLine="960" w:rightChars="0" w:firstLineChars="400"/>
        <w:rPr>
          <w:sz w:val="24"/>
        </w:rPr>
      </w:pPr>
      <w:r>
        <w:rPr>
          <w:rFonts w:eastAsia="宋体" w:hint="eastAsia"/>
          <w:sz w:val="24"/>
          <w:lang w:val="en-US" w:eastAsia="zh-CN"/>
        </w:rPr>
        <w:t>h</w:t>
      </w:r>
      <w:r>
        <w:rPr>
          <w:sz w:val="24"/>
        </w:rPr>
        <w:t>appy</w:t>
      </w:r>
      <w:r>
        <w:rPr>
          <w:rFonts w:eastAsia="宋体" w:hint="eastAsia"/>
          <w:sz w:val="24"/>
          <w:lang w:val="en-US" w:eastAsia="zh-CN"/>
        </w:rPr>
        <w:tab/>
      </w:r>
      <w:r>
        <w:rPr>
          <w:sz w:val="24"/>
        </w:rPr>
        <w:tab/>
      </w:r>
      <w:r>
        <w:rPr>
          <w:sz w:val="24"/>
        </w:rPr>
        <w:t>B.</w:t>
      </w:r>
      <w:r>
        <w:rPr>
          <w:spacing w:val="-1"/>
          <w:sz w:val="24"/>
        </w:rPr>
        <w:t xml:space="preserve"> </w:t>
      </w:r>
      <w:r>
        <w:rPr>
          <w:sz w:val="24"/>
        </w:rPr>
        <w:t>sad</w:t>
      </w:r>
      <w:r>
        <w:rPr>
          <w:sz w:val="24"/>
        </w:rPr>
        <w:tab/>
      </w:r>
      <w:r>
        <w:rPr>
          <w:rFonts w:eastAsia="宋体" w:hint="eastAsia"/>
          <w:sz w:val="24"/>
          <w:lang w:val="en-US" w:eastAsia="zh-CN"/>
        </w:rPr>
        <w:tab/>
      </w:r>
      <w:r>
        <w:rPr>
          <w:rFonts w:eastAsia="宋体" w:hint="eastAsia"/>
          <w:sz w:val="24"/>
          <w:lang w:val="en-US" w:eastAsia="zh-CN"/>
        </w:rPr>
        <w:tab/>
      </w:r>
      <w:r>
        <w:rPr>
          <w:rFonts w:eastAsia="宋体" w:hint="eastAsia"/>
          <w:sz w:val="24"/>
          <w:lang w:val="en-US" w:eastAsia="zh-CN"/>
        </w:rPr>
        <w:tab/>
      </w:r>
      <w:r>
        <w:rPr>
          <w:rFonts w:eastAsia="宋体" w:hint="eastAsia"/>
          <w:sz w:val="24"/>
          <w:lang w:val="en-US" w:eastAsia="zh-CN"/>
        </w:rPr>
        <w:tab/>
      </w:r>
      <w:r>
        <w:rPr>
          <w:sz w:val="24"/>
        </w:rPr>
        <w:t>C.</w:t>
      </w:r>
      <w:r>
        <w:rPr>
          <w:spacing w:val="-3"/>
          <w:sz w:val="24"/>
        </w:rPr>
        <w:t xml:space="preserve"> </w:t>
      </w:r>
      <w:r>
        <w:rPr>
          <w:sz w:val="24"/>
        </w:rPr>
        <w:t>nervous</w:t>
      </w:r>
    </w:p>
    <w:p>
      <w:pPr>
        <w:pStyle w:val="TableParagraph"/>
        <w:rPr>
          <w:sz w:val="24"/>
        </w:rPr>
      </w:pPr>
      <w:r>
        <w:rPr>
          <w:rFonts w:eastAsia="宋体" w:hint="eastAsia"/>
          <w:sz w:val="24"/>
          <w:lang w:eastAsia="zh-CN"/>
        </w:rPr>
        <w:t>（</w:t>
      </w:r>
      <w:r>
        <w:rPr>
          <w:rFonts w:eastAsia="宋体" w:hint="eastAsia"/>
          <w:sz w:val="24"/>
          <w:lang w:val="en-US" w:eastAsia="zh-CN"/>
        </w:rPr>
        <w:t xml:space="preserve">   </w:t>
      </w:r>
      <w:r>
        <w:rPr>
          <w:rFonts w:eastAsia="宋体" w:hint="eastAsia"/>
          <w:sz w:val="24"/>
          <w:lang w:eastAsia="zh-CN"/>
        </w:rPr>
        <w:t>）</w:t>
      </w:r>
      <w:r>
        <w:rPr>
          <w:rFonts w:eastAsia="宋体" w:hint="eastAsia"/>
          <w:sz w:val="24"/>
          <w:lang w:val="en-US" w:eastAsia="zh-CN"/>
        </w:rPr>
        <w:t>3.</w:t>
      </w:r>
      <w:r>
        <w:rPr>
          <w:sz w:val="24"/>
        </w:rPr>
        <w:t xml:space="preserve">—I </w:t>
      </w:r>
      <w:r>
        <w:rPr>
          <w:b/>
          <w:sz w:val="24"/>
          <w:u w:val="thick"/>
        </w:rPr>
        <w:t>forgot</w:t>
      </w:r>
      <w:r>
        <w:rPr>
          <w:b/>
          <w:sz w:val="24"/>
        </w:rPr>
        <w:t xml:space="preserve"> </w:t>
      </w:r>
      <w:r>
        <w:rPr>
          <w:sz w:val="24"/>
        </w:rPr>
        <w:t>to bring my Chinese textbook to school.</w:t>
      </w:r>
    </w:p>
    <w:p>
      <w:pPr>
        <w:pStyle w:val="BodyText"/>
        <w:numPr>
          <w:numId w:val="0"/>
        </w:numPr>
        <w:spacing w:before="93" w:after="26" w:line="312" w:lineRule="auto"/>
        <w:ind w:right="58" w:firstLine="720" w:rightChars="0" w:firstLineChars="300"/>
        <w:rPr>
          <w:sz w:val="24"/>
        </w:rPr>
      </w:pPr>
      <w:r>
        <w:rPr>
          <w:sz w:val="24"/>
        </w:rPr>
        <w:t>—Don’t worry. You can use mine.</w:t>
      </w:r>
    </w:p>
    <w:p>
      <w:pPr>
        <w:pStyle w:val="BodyText"/>
        <w:numPr>
          <w:ilvl w:val="0"/>
          <w:numId w:val="3"/>
        </w:numPr>
        <w:spacing w:before="93" w:after="26" w:line="312" w:lineRule="auto"/>
        <w:ind w:right="58" w:firstLine="960" w:rightChars="0" w:firstLineChars="400"/>
        <w:rPr>
          <w:sz w:val="24"/>
        </w:rPr>
      </w:pPr>
      <w:r>
        <w:rPr>
          <w:sz w:val="24"/>
        </w:rPr>
        <w:t>didn’t</w:t>
      </w:r>
      <w:r>
        <w:rPr>
          <w:spacing w:val="-2"/>
          <w:sz w:val="24"/>
        </w:rPr>
        <w:t xml:space="preserve"> </w:t>
      </w:r>
      <w:r>
        <w:rPr>
          <w:sz w:val="24"/>
        </w:rPr>
        <w:t>want</w:t>
      </w:r>
      <w:r>
        <w:rPr>
          <w:sz w:val="24"/>
        </w:rPr>
        <w:tab/>
      </w:r>
      <w:r>
        <w:rPr>
          <w:sz w:val="24"/>
        </w:rPr>
        <w:t>B.</w:t>
      </w:r>
      <w:r>
        <w:rPr>
          <w:spacing w:val="-2"/>
          <w:sz w:val="24"/>
        </w:rPr>
        <w:t xml:space="preserve"> </w:t>
      </w:r>
      <w:r>
        <w:rPr>
          <w:sz w:val="24"/>
        </w:rPr>
        <w:t>didn’t</w:t>
      </w:r>
      <w:r>
        <w:rPr>
          <w:spacing w:val="-3"/>
          <w:sz w:val="24"/>
        </w:rPr>
        <w:t xml:space="preserve"> </w:t>
      </w:r>
      <w:r>
        <w:rPr>
          <w:sz w:val="24"/>
        </w:rPr>
        <w:t>remember</w:t>
      </w:r>
      <w:r>
        <w:rPr>
          <w:sz w:val="24"/>
        </w:rPr>
        <w:tab/>
      </w:r>
      <w:r>
        <w:rPr>
          <w:rFonts w:eastAsia="宋体" w:hint="eastAsia"/>
          <w:sz w:val="24"/>
          <w:lang w:val="en-US" w:eastAsia="zh-CN"/>
        </w:rPr>
        <w:tab/>
      </w:r>
      <w:r>
        <w:rPr>
          <w:rFonts w:eastAsia="宋体" w:hint="eastAsia"/>
          <w:sz w:val="24"/>
          <w:lang w:val="en-US" w:eastAsia="zh-CN"/>
        </w:rPr>
        <w:tab/>
      </w:r>
      <w:r>
        <w:rPr>
          <w:sz w:val="24"/>
        </w:rPr>
        <w:t>C. didn’t</w:t>
      </w:r>
      <w:r>
        <w:rPr>
          <w:spacing w:val="-7"/>
          <w:sz w:val="24"/>
        </w:rPr>
        <w:t xml:space="preserve"> </w:t>
      </w:r>
      <w:r>
        <w:rPr>
          <w:sz w:val="24"/>
        </w:rPr>
        <w:t>come</w:t>
      </w:r>
    </w:p>
    <w:p>
      <w:pPr>
        <w:pStyle w:val="TableParagraph"/>
        <w:rPr>
          <w:sz w:val="24"/>
        </w:rPr>
      </w:pPr>
      <w:r>
        <w:rPr>
          <w:rFonts w:eastAsia="宋体" w:hint="eastAsia"/>
          <w:sz w:val="24"/>
          <w:lang w:eastAsia="zh-CN"/>
        </w:rPr>
        <w:t>（</w:t>
      </w:r>
      <w:r>
        <w:rPr>
          <w:rFonts w:eastAsia="宋体" w:hint="eastAsia"/>
          <w:sz w:val="24"/>
          <w:lang w:val="en-US" w:eastAsia="zh-CN"/>
        </w:rPr>
        <w:t xml:space="preserve">   </w:t>
      </w:r>
      <w:r>
        <w:rPr>
          <w:rFonts w:eastAsia="宋体" w:hint="eastAsia"/>
          <w:sz w:val="24"/>
          <w:lang w:eastAsia="zh-CN"/>
        </w:rPr>
        <w:t>）</w:t>
      </w:r>
      <w:r>
        <w:rPr>
          <w:rFonts w:eastAsia="宋体" w:hint="eastAsia"/>
          <w:sz w:val="24"/>
          <w:lang w:val="en-US" w:eastAsia="zh-CN"/>
        </w:rPr>
        <w:t>4.</w:t>
      </w:r>
      <w:r>
        <w:rPr>
          <w:sz w:val="24"/>
        </w:rPr>
        <w:t xml:space="preserve">—Would you please say it again. I can’t </w:t>
      </w:r>
      <w:r>
        <w:rPr>
          <w:b/>
          <w:sz w:val="24"/>
          <w:u w:val="thick"/>
        </w:rPr>
        <w:t>follow</w:t>
      </w:r>
      <w:r>
        <w:rPr>
          <w:b/>
          <w:sz w:val="24"/>
        </w:rPr>
        <w:t xml:space="preserve"> </w:t>
      </w:r>
      <w:r>
        <w:rPr>
          <w:sz w:val="24"/>
        </w:rPr>
        <w:t>you.</w:t>
      </w:r>
    </w:p>
    <w:p>
      <w:pPr>
        <w:pStyle w:val="BodyText"/>
        <w:numPr>
          <w:numId w:val="0"/>
        </w:numPr>
        <w:spacing w:before="93" w:after="26" w:line="312" w:lineRule="auto"/>
        <w:ind w:right="58" w:firstLine="960" w:rightChars="0" w:firstLineChars="400"/>
        <w:rPr>
          <w:sz w:val="24"/>
        </w:rPr>
      </w:pPr>
      <w:r>
        <w:rPr>
          <w:sz w:val="24"/>
        </w:rPr>
        <w:t>—OK. Listen to me carefully.</w:t>
      </w:r>
    </w:p>
    <w:p>
      <w:pPr>
        <w:pStyle w:val="BodyText"/>
        <w:numPr>
          <w:ilvl w:val="0"/>
          <w:numId w:val="4"/>
        </w:numPr>
        <w:spacing w:before="93" w:after="26" w:line="312" w:lineRule="auto"/>
        <w:ind w:right="58" w:firstLine="960" w:rightChars="0" w:firstLineChars="400"/>
        <w:rPr>
          <w:sz w:val="24"/>
        </w:rPr>
      </w:pPr>
      <w:r>
        <w:rPr>
          <w:sz w:val="24"/>
        </w:rPr>
        <w:t>go after</w:t>
      </w:r>
      <w:r>
        <w:rPr>
          <w:sz w:val="24"/>
        </w:rPr>
        <w:tab/>
      </w:r>
      <w:r>
        <w:rPr>
          <w:sz w:val="24"/>
        </w:rPr>
        <w:t>B.</w:t>
      </w:r>
      <w:r>
        <w:rPr>
          <w:spacing w:val="-1"/>
          <w:sz w:val="24"/>
        </w:rPr>
        <w:t xml:space="preserve"> </w:t>
      </w:r>
      <w:r>
        <w:rPr>
          <w:sz w:val="24"/>
        </w:rPr>
        <w:t>walk</w:t>
      </w:r>
      <w:r>
        <w:rPr>
          <w:spacing w:val="1"/>
          <w:sz w:val="24"/>
        </w:rPr>
        <w:t xml:space="preserve"> </w:t>
      </w:r>
      <w:r>
        <w:rPr>
          <w:sz w:val="24"/>
        </w:rPr>
        <w:t>with</w:t>
      </w:r>
      <w:r>
        <w:rPr>
          <w:sz w:val="24"/>
        </w:rPr>
        <w:tab/>
      </w:r>
      <w:r>
        <w:rPr>
          <w:rFonts w:eastAsia="宋体" w:hint="eastAsia"/>
          <w:sz w:val="24"/>
          <w:lang w:val="en-US" w:eastAsia="zh-CN"/>
        </w:rPr>
        <w:tab/>
      </w:r>
      <w:r>
        <w:rPr>
          <w:rFonts w:eastAsia="宋体" w:hint="eastAsia"/>
          <w:sz w:val="24"/>
          <w:lang w:val="en-US" w:eastAsia="zh-CN"/>
        </w:rPr>
        <w:tab/>
      </w:r>
      <w:r>
        <w:rPr>
          <w:rFonts w:eastAsia="宋体" w:hint="eastAsia"/>
          <w:sz w:val="24"/>
          <w:lang w:val="en-US" w:eastAsia="zh-CN"/>
        </w:rPr>
        <w:tab/>
      </w:r>
      <w:r>
        <w:rPr>
          <w:sz w:val="24"/>
        </w:rPr>
        <w:t>C.</w:t>
      </w:r>
      <w:r>
        <w:rPr>
          <w:spacing w:val="-3"/>
          <w:sz w:val="24"/>
        </w:rPr>
        <w:t xml:space="preserve"> </w:t>
      </w:r>
      <w:r>
        <w:rPr>
          <w:sz w:val="24"/>
        </w:rPr>
        <w:t>understand</w:t>
      </w:r>
    </w:p>
    <w:p>
      <w:pPr>
        <w:pStyle w:val="TableParagraph"/>
        <w:rPr>
          <w:sz w:val="24"/>
        </w:rPr>
      </w:pPr>
      <w:r>
        <w:rPr>
          <w:rFonts w:eastAsia="宋体" w:hint="eastAsia"/>
          <w:sz w:val="24"/>
          <w:lang w:eastAsia="zh-CN"/>
        </w:rPr>
        <w:t>（</w:t>
      </w:r>
      <w:r>
        <w:rPr>
          <w:rFonts w:eastAsia="宋体" w:hint="eastAsia"/>
          <w:sz w:val="24"/>
          <w:lang w:val="en-US" w:eastAsia="zh-CN"/>
        </w:rPr>
        <w:t xml:space="preserve">   </w:t>
      </w:r>
      <w:r>
        <w:rPr>
          <w:rFonts w:eastAsia="宋体" w:hint="eastAsia"/>
          <w:sz w:val="24"/>
          <w:lang w:eastAsia="zh-CN"/>
        </w:rPr>
        <w:t>）</w:t>
      </w:r>
      <w:r>
        <w:rPr>
          <w:rFonts w:eastAsia="宋体" w:hint="eastAsia"/>
          <w:sz w:val="24"/>
          <w:lang w:val="en-US" w:eastAsia="zh-CN"/>
        </w:rPr>
        <w:t>5.</w:t>
      </w:r>
      <w:r>
        <w:rPr>
          <w:sz w:val="24"/>
        </w:rPr>
        <w:t>—I dream to be a movie star when I grow up.</w:t>
      </w:r>
    </w:p>
    <w:p>
      <w:pPr>
        <w:pStyle w:val="BodyText"/>
        <w:numPr>
          <w:numId w:val="0"/>
        </w:numPr>
        <w:spacing w:before="93" w:after="26" w:line="312" w:lineRule="auto"/>
        <w:ind w:right="58" w:firstLine="720" w:rightChars="0" w:firstLineChars="300"/>
        <w:rPr>
          <w:sz w:val="24"/>
        </w:rPr>
      </w:pPr>
      <w:r>
        <w:rPr>
          <w:sz w:val="24"/>
        </w:rPr>
        <w:t xml:space="preserve">—Sounds great! But it </w:t>
      </w:r>
      <w:r>
        <w:rPr>
          <w:b/>
          <w:sz w:val="24"/>
          <w:u w:val="thick"/>
        </w:rPr>
        <w:t>requires</w:t>
      </w:r>
      <w:r>
        <w:rPr>
          <w:b/>
          <w:sz w:val="24"/>
        </w:rPr>
        <w:t xml:space="preserve"> </w:t>
      </w:r>
      <w:r>
        <w:rPr>
          <w:sz w:val="24"/>
        </w:rPr>
        <w:t>confidence and a lot of practice.</w:t>
      </w:r>
    </w:p>
    <w:p>
      <w:pPr>
        <w:pStyle w:val="BodyText"/>
        <w:numPr>
          <w:ilvl w:val="0"/>
          <w:numId w:val="5"/>
        </w:numPr>
        <w:spacing w:before="93" w:after="26" w:line="312" w:lineRule="auto"/>
        <w:ind w:right="58" w:firstLine="960" w:rightChars="0" w:firstLineChars="400"/>
        <w:rPr>
          <w:sz w:val="24"/>
        </w:rPr>
      </w:pPr>
      <w:r>
        <w:rPr>
          <w:sz w:val="24"/>
        </w:rPr>
        <w:t>gets</w:t>
      </w:r>
      <w:r>
        <w:rPr>
          <w:sz w:val="24"/>
        </w:rPr>
        <w:tab/>
      </w:r>
      <w:r>
        <w:rPr>
          <w:rFonts w:eastAsia="宋体" w:hint="eastAsia"/>
          <w:sz w:val="24"/>
          <w:lang w:val="en-US" w:eastAsia="zh-CN"/>
        </w:rPr>
        <w:tab/>
      </w:r>
      <w:r>
        <w:rPr>
          <w:sz w:val="24"/>
        </w:rPr>
        <w:t>B.</w:t>
      </w:r>
      <w:r>
        <w:rPr>
          <w:spacing w:val="-1"/>
          <w:sz w:val="24"/>
        </w:rPr>
        <w:t xml:space="preserve"> </w:t>
      </w:r>
      <w:r>
        <w:rPr>
          <w:sz w:val="24"/>
        </w:rPr>
        <w:t>has</w:t>
      </w:r>
      <w:r>
        <w:rPr>
          <w:rFonts w:eastAsia="宋体" w:hint="eastAsia"/>
          <w:sz w:val="24"/>
          <w:lang w:val="en-US" w:eastAsia="zh-CN"/>
        </w:rPr>
        <w:tab/>
      </w:r>
      <w:r>
        <w:rPr>
          <w:rFonts w:eastAsia="宋体" w:hint="eastAsia"/>
          <w:sz w:val="24"/>
          <w:lang w:val="en-US" w:eastAsia="zh-CN"/>
        </w:rPr>
        <w:tab/>
      </w:r>
      <w:r>
        <w:rPr>
          <w:sz w:val="24"/>
        </w:rPr>
        <w:tab/>
      </w:r>
      <w:r>
        <w:rPr>
          <w:rFonts w:eastAsia="宋体" w:hint="eastAsia"/>
          <w:sz w:val="24"/>
          <w:lang w:val="en-US" w:eastAsia="zh-CN"/>
        </w:rPr>
        <w:tab/>
      </w:r>
      <w:r>
        <w:rPr>
          <w:rFonts w:eastAsia="宋体" w:hint="eastAsia"/>
          <w:sz w:val="24"/>
          <w:lang w:val="en-US" w:eastAsia="zh-CN"/>
        </w:rPr>
        <w:tab/>
      </w:r>
      <w:r>
        <w:rPr>
          <w:sz w:val="24"/>
        </w:rPr>
        <w:t>C.</w:t>
      </w:r>
      <w:r>
        <w:rPr>
          <w:spacing w:val="-3"/>
          <w:sz w:val="24"/>
        </w:rPr>
        <w:t xml:space="preserve"> </w:t>
      </w:r>
      <w:r>
        <w:rPr>
          <w:sz w:val="24"/>
        </w:rPr>
        <w:t>need</w:t>
      </w:r>
    </w:p>
    <w:p>
      <w:pPr>
        <w:pStyle w:val="TableParagraph"/>
        <w:rPr>
          <w:sz w:val="24"/>
        </w:rPr>
      </w:pPr>
      <w:r>
        <w:rPr>
          <w:rFonts w:eastAsia="宋体" w:hint="eastAsia"/>
          <w:sz w:val="24"/>
          <w:lang w:eastAsia="zh-CN"/>
        </w:rPr>
        <w:t>（</w:t>
      </w:r>
      <w:r>
        <w:rPr>
          <w:rFonts w:eastAsia="宋体" w:hint="eastAsia"/>
          <w:sz w:val="24"/>
          <w:lang w:val="en-US" w:eastAsia="zh-CN"/>
        </w:rPr>
        <w:t xml:space="preserve">   </w:t>
      </w:r>
      <w:r>
        <w:rPr>
          <w:rFonts w:eastAsia="宋体" w:hint="eastAsia"/>
          <w:sz w:val="24"/>
          <w:lang w:eastAsia="zh-CN"/>
        </w:rPr>
        <w:t>）</w:t>
      </w:r>
      <w:r>
        <w:rPr>
          <w:rFonts w:eastAsia="宋体" w:hint="eastAsia"/>
          <w:sz w:val="24"/>
          <w:lang w:val="en-US" w:eastAsia="zh-CN"/>
        </w:rPr>
        <w:t>6.</w:t>
      </w:r>
      <w:r>
        <w:rPr>
          <w:sz w:val="24"/>
        </w:rPr>
        <w:t xml:space="preserve">—You’re coughing a lot. You’d better </w:t>
      </w:r>
      <w:r>
        <w:rPr>
          <w:b/>
          <w:sz w:val="24"/>
          <w:u w:val="thick"/>
        </w:rPr>
        <w:t>give up</w:t>
      </w:r>
      <w:r>
        <w:rPr>
          <w:b/>
          <w:sz w:val="24"/>
        </w:rPr>
        <w:t xml:space="preserve"> </w:t>
      </w:r>
      <w:r>
        <w:rPr>
          <w:sz w:val="24"/>
        </w:rPr>
        <w:t>smoking now.</w:t>
      </w:r>
    </w:p>
    <w:p>
      <w:pPr>
        <w:pStyle w:val="BodyText"/>
        <w:numPr>
          <w:numId w:val="0"/>
        </w:numPr>
        <w:spacing w:before="93" w:after="26" w:line="312" w:lineRule="auto"/>
        <w:ind w:right="58" w:firstLine="720" w:rightChars="0" w:firstLineChars="300"/>
        <w:rPr>
          <w:sz w:val="24"/>
        </w:rPr>
      </w:pPr>
      <w:r>
        <w:rPr>
          <w:sz w:val="24"/>
        </w:rPr>
        <w:t>—That’s really hard for me.</w:t>
      </w:r>
    </w:p>
    <w:p>
      <w:pPr>
        <w:pStyle w:val="BodyText"/>
        <w:numPr>
          <w:ilvl w:val="0"/>
          <w:numId w:val="6"/>
        </w:numPr>
        <w:spacing w:before="93" w:after="26" w:line="312" w:lineRule="auto"/>
        <w:ind w:right="58" w:firstLine="720" w:rightChars="0" w:firstLineChars="300"/>
        <w:rPr>
          <w:sz w:val="24"/>
        </w:rPr>
      </w:pPr>
      <w:r>
        <w:rPr>
          <w:sz w:val="24"/>
        </w:rPr>
        <w:t>Stop</w:t>
      </w:r>
      <w:r>
        <w:rPr>
          <w:rFonts w:eastAsia="宋体" w:hint="eastAsia"/>
          <w:sz w:val="24"/>
          <w:lang w:val="en-US" w:eastAsia="zh-CN"/>
        </w:rPr>
        <w:tab/>
      </w:r>
      <w:r>
        <w:rPr>
          <w:sz w:val="24"/>
        </w:rPr>
        <w:tab/>
      </w:r>
      <w:r>
        <w:rPr>
          <w:sz w:val="24"/>
        </w:rPr>
        <w:t>B.</w:t>
      </w:r>
      <w:r>
        <w:rPr>
          <w:spacing w:val="-1"/>
          <w:sz w:val="24"/>
        </w:rPr>
        <w:t xml:space="preserve"> </w:t>
      </w:r>
      <w:r>
        <w:rPr>
          <w:sz w:val="24"/>
        </w:rPr>
        <w:t>go</w:t>
      </w:r>
      <w:r>
        <w:rPr>
          <w:spacing w:val="1"/>
          <w:sz w:val="24"/>
        </w:rPr>
        <w:t xml:space="preserve"> </w:t>
      </w:r>
      <w:r>
        <w:rPr>
          <w:sz w:val="24"/>
        </w:rPr>
        <w:t>on</w:t>
      </w:r>
      <w:r>
        <w:rPr>
          <w:sz w:val="24"/>
        </w:rPr>
        <w:tab/>
      </w:r>
      <w:r>
        <w:rPr>
          <w:rFonts w:eastAsia="宋体" w:hint="eastAsia"/>
          <w:sz w:val="24"/>
          <w:lang w:val="en-US" w:eastAsia="zh-CN"/>
        </w:rPr>
        <w:tab/>
      </w:r>
      <w:r>
        <w:rPr>
          <w:rFonts w:eastAsia="宋体" w:hint="eastAsia"/>
          <w:sz w:val="24"/>
          <w:lang w:val="en-US" w:eastAsia="zh-CN"/>
        </w:rPr>
        <w:tab/>
      </w:r>
      <w:r>
        <w:rPr>
          <w:rFonts w:eastAsia="宋体" w:hint="eastAsia"/>
          <w:sz w:val="24"/>
          <w:lang w:val="en-US" w:eastAsia="zh-CN"/>
        </w:rPr>
        <w:tab/>
      </w:r>
      <w:r>
        <w:rPr>
          <w:sz w:val="24"/>
        </w:rPr>
        <w:t>C. set</w:t>
      </w:r>
      <w:r>
        <w:rPr>
          <w:spacing w:val="-3"/>
          <w:sz w:val="24"/>
        </w:rPr>
        <w:t xml:space="preserve"> </w:t>
      </w:r>
      <w:r>
        <w:rPr>
          <w:sz w:val="24"/>
        </w:rPr>
        <w:t>up</w:t>
      </w:r>
    </w:p>
    <w:p>
      <w:pPr>
        <w:pStyle w:val="TableParagraph"/>
        <w:rPr>
          <w:sz w:val="24"/>
        </w:rPr>
      </w:pPr>
      <w:r>
        <w:rPr>
          <w:rFonts w:eastAsia="宋体" w:hint="eastAsia"/>
          <w:sz w:val="24"/>
          <w:lang w:eastAsia="zh-CN"/>
        </w:rPr>
        <w:t>（</w:t>
      </w:r>
      <w:r>
        <w:rPr>
          <w:rFonts w:eastAsia="宋体" w:hint="eastAsia"/>
          <w:sz w:val="24"/>
          <w:lang w:val="en-US" w:eastAsia="zh-CN"/>
        </w:rPr>
        <w:t xml:space="preserve">   </w:t>
      </w:r>
      <w:r>
        <w:rPr>
          <w:rFonts w:eastAsia="宋体" w:hint="eastAsia"/>
          <w:sz w:val="24"/>
          <w:lang w:eastAsia="zh-CN"/>
        </w:rPr>
        <w:t>）</w:t>
      </w:r>
      <w:r>
        <w:rPr>
          <w:rFonts w:eastAsia="宋体" w:hint="eastAsia"/>
          <w:sz w:val="24"/>
          <w:lang w:val="en-US" w:eastAsia="zh-CN"/>
        </w:rPr>
        <w:t>7.</w:t>
      </w:r>
      <w:r>
        <w:rPr>
          <w:sz w:val="24"/>
        </w:rPr>
        <w:t xml:space="preserve">—I’m so thirsty. I want to </w:t>
      </w:r>
      <w:r>
        <w:rPr>
          <w:b/>
          <w:sz w:val="24"/>
          <w:u w:val="thick"/>
        </w:rPr>
        <w:t>treat myself to</w:t>
      </w:r>
      <w:r>
        <w:rPr>
          <w:b/>
          <w:sz w:val="24"/>
        </w:rPr>
        <w:t xml:space="preserve"> </w:t>
      </w:r>
      <w:r>
        <w:rPr>
          <w:sz w:val="24"/>
        </w:rPr>
        <w:t>some ice cream.</w:t>
      </w:r>
    </w:p>
    <w:p>
      <w:pPr>
        <w:pStyle w:val="BodyText"/>
        <w:numPr>
          <w:numId w:val="0"/>
        </w:numPr>
        <w:spacing w:before="93" w:after="26" w:line="312" w:lineRule="auto"/>
        <w:ind w:right="58" w:firstLine="960" w:rightChars="0" w:firstLineChars="400"/>
        <w:rPr>
          <w:sz w:val="24"/>
        </w:rPr>
      </w:pPr>
      <w:r>
        <w:rPr>
          <w:sz w:val="24"/>
        </w:rPr>
        <w:t>—But it’s unhealthy for you.</w:t>
      </w:r>
    </w:p>
    <w:p>
      <w:pPr>
        <w:pStyle w:val="BodyText"/>
        <w:numPr>
          <w:numId w:val="0"/>
        </w:numPr>
        <w:spacing w:before="93" w:after="26" w:line="312" w:lineRule="auto"/>
        <w:ind w:right="58" w:firstLine="960" w:rightChars="0" w:firstLineChars="400"/>
        <w:rPr>
          <w:sz w:val="24"/>
        </w:rPr>
      </w:pPr>
      <w:r>
        <w:rPr>
          <w:sz w:val="24"/>
        </w:rPr>
        <w:t>A.</w:t>
      </w:r>
      <w:r>
        <w:rPr>
          <w:spacing w:val="-1"/>
          <w:sz w:val="24"/>
        </w:rPr>
        <w:t xml:space="preserve"> </w:t>
      </w:r>
      <w:r>
        <w:rPr>
          <w:sz w:val="24"/>
        </w:rPr>
        <w:t>make</w:t>
      </w:r>
      <w:r>
        <w:rPr>
          <w:spacing w:val="-2"/>
          <w:sz w:val="24"/>
        </w:rPr>
        <w:t xml:space="preserve"> </w:t>
      </w:r>
      <w:r>
        <w:rPr>
          <w:sz w:val="24"/>
        </w:rPr>
        <w:t>myself</w:t>
      </w:r>
      <w:r>
        <w:rPr>
          <w:sz w:val="24"/>
        </w:rPr>
        <w:tab/>
      </w:r>
      <w:r>
        <w:rPr>
          <w:sz w:val="24"/>
        </w:rPr>
        <w:t>B.</w:t>
      </w:r>
      <w:r>
        <w:rPr>
          <w:spacing w:val="-2"/>
          <w:sz w:val="24"/>
        </w:rPr>
        <w:t xml:space="preserve"> </w:t>
      </w:r>
      <w:r>
        <w:rPr>
          <w:sz w:val="24"/>
        </w:rPr>
        <w:t>send myself</w:t>
      </w:r>
      <w:r>
        <w:rPr>
          <w:sz w:val="24"/>
        </w:rPr>
        <w:tab/>
      </w:r>
      <w:r>
        <w:rPr>
          <w:sz w:val="24"/>
        </w:rPr>
        <w:t>C. buy</w:t>
      </w:r>
      <w:r>
        <w:rPr>
          <w:spacing w:val="-3"/>
          <w:sz w:val="24"/>
        </w:rPr>
        <w:t xml:space="preserve"> </w:t>
      </w:r>
      <w:r>
        <w:rPr>
          <w:sz w:val="24"/>
        </w:rPr>
        <w:t>myself</w:t>
      </w:r>
    </w:p>
    <w:p>
      <w:pPr>
        <w:pStyle w:val="TableParagraph"/>
        <w:rPr>
          <w:sz w:val="24"/>
        </w:rPr>
      </w:pPr>
      <w:r>
        <w:rPr>
          <w:rFonts w:eastAsia="宋体" w:hint="eastAsia"/>
          <w:sz w:val="24"/>
          <w:lang w:eastAsia="zh-CN"/>
        </w:rPr>
        <w:t>（</w:t>
      </w:r>
      <w:r>
        <w:rPr>
          <w:rFonts w:eastAsia="宋体" w:hint="eastAsia"/>
          <w:sz w:val="24"/>
          <w:lang w:val="en-US" w:eastAsia="zh-CN"/>
        </w:rPr>
        <w:t xml:space="preserve">   </w:t>
      </w:r>
      <w:r>
        <w:rPr>
          <w:rFonts w:eastAsia="宋体" w:hint="eastAsia"/>
          <w:sz w:val="24"/>
          <w:lang w:eastAsia="zh-CN"/>
        </w:rPr>
        <w:t>）</w:t>
      </w:r>
      <w:r>
        <w:rPr>
          <w:rFonts w:eastAsia="宋体" w:hint="eastAsia"/>
          <w:sz w:val="24"/>
          <w:lang w:val="en-US" w:eastAsia="zh-CN"/>
        </w:rPr>
        <w:t>8.</w:t>
      </w:r>
      <w:r>
        <w:rPr>
          <w:sz w:val="24"/>
        </w:rPr>
        <w:t>—Why did you fight with your neighbour just now?</w:t>
      </w:r>
    </w:p>
    <w:p>
      <w:pPr>
        <w:pStyle w:val="BodyText"/>
        <w:numPr>
          <w:numId w:val="0"/>
        </w:numPr>
        <w:spacing w:before="93" w:after="26" w:line="312" w:lineRule="auto"/>
        <w:ind w:right="58" w:firstLine="960" w:rightChars="0" w:firstLineChars="400"/>
        <w:rPr>
          <w:rFonts w:hint="default"/>
          <w:sz w:val="24"/>
          <w:lang w:val="en-US" w:eastAsia="zh-CN"/>
        </w:rPr>
      </w:pPr>
      <w:r>
        <w:rPr>
          <w:sz w:val="24"/>
        </w:rPr>
        <w:t xml:space="preserve">—He often made a lot of noise in the evening which nearly </w:t>
      </w:r>
      <w:r>
        <w:rPr>
          <w:b/>
          <w:sz w:val="24"/>
          <w:u w:val="thick"/>
        </w:rPr>
        <w:t>drove me mad</w:t>
      </w:r>
      <w:r>
        <w:rPr>
          <w:sz w:val="24"/>
        </w:rPr>
        <w:t>.</w:t>
      </w:r>
    </w:p>
    <w:p>
      <w:pPr>
        <w:pStyle w:val="BodyText"/>
        <w:numPr>
          <w:numId w:val="0"/>
        </w:numPr>
        <w:spacing w:before="93" w:after="26" w:line="312" w:lineRule="auto"/>
        <w:ind w:right="58" w:firstLine="960" w:rightChars="0" w:firstLineChars="400"/>
        <w:rPr>
          <w:rFonts w:hint="default"/>
          <w:sz w:val="24"/>
          <w:lang w:val="en-US" w:eastAsia="zh-CN"/>
        </w:rPr>
      </w:pPr>
      <w:r>
        <w:rPr>
          <w:sz w:val="24"/>
        </w:rPr>
        <w:t>A. made</w:t>
      </w:r>
      <w:r>
        <w:rPr>
          <w:spacing w:val="-3"/>
          <w:sz w:val="24"/>
        </w:rPr>
        <w:t xml:space="preserve"> </w:t>
      </w:r>
      <w:r>
        <w:rPr>
          <w:sz w:val="24"/>
        </w:rPr>
        <w:t>me disappointed</w:t>
      </w:r>
      <w:r>
        <w:rPr>
          <w:sz w:val="24"/>
        </w:rPr>
        <w:tab/>
      </w:r>
      <w:r>
        <w:rPr>
          <w:sz w:val="24"/>
        </w:rPr>
        <w:t>B. made me</w:t>
      </w:r>
      <w:r>
        <w:rPr>
          <w:spacing w:val="-2"/>
          <w:sz w:val="24"/>
        </w:rPr>
        <w:t xml:space="preserve"> </w:t>
      </w:r>
      <w:r>
        <w:rPr>
          <w:sz w:val="24"/>
        </w:rPr>
        <w:t>excited</w:t>
      </w:r>
      <w:r>
        <w:rPr>
          <w:sz w:val="24"/>
        </w:rPr>
        <w:tab/>
      </w:r>
      <w:r>
        <w:rPr>
          <w:sz w:val="24"/>
        </w:rPr>
        <w:t>C. made me</w:t>
      </w:r>
      <w:r>
        <w:rPr>
          <w:spacing w:val="-5"/>
          <w:sz w:val="24"/>
        </w:rPr>
        <w:t xml:space="preserve"> </w:t>
      </w:r>
      <w:r>
        <w:rPr>
          <w:sz w:val="24"/>
        </w:rPr>
        <w:t>angry</w:t>
      </w:r>
    </w:p>
    <w:p>
      <w:pPr>
        <w:pStyle w:val="BodyText"/>
        <w:spacing w:before="109" w:line="312" w:lineRule="auto"/>
        <w:ind w:right="432" w:firstLine="480"/>
        <w:rPr>
          <w:rFonts w:ascii="宋体" w:eastAsia="宋体" w:hAnsi="宋体" w:hint="eastAsia"/>
        </w:rPr>
      </w:pPr>
      <w:r>
        <w:rPr>
          <w:rFonts w:ascii="宋体" w:eastAsia="宋体" w:hAnsi="宋体" w:hint="eastAsia"/>
          <w:b/>
        </w:rPr>
        <w:t>ⅱ</w:t>
      </w:r>
      <w:r>
        <w:t xml:space="preserve">. </w:t>
      </w:r>
      <w:r>
        <w:rPr>
          <w:rFonts w:ascii="宋体" w:eastAsia="宋体" w:hAnsi="宋体" w:hint="eastAsia"/>
          <w:spacing w:val="-6"/>
        </w:rPr>
        <w:t xml:space="preserve">根据句子意思，从下面每小题的 </w:t>
      </w:r>
      <w:r>
        <w:t>A</w:t>
      </w:r>
      <w:r>
        <w:rPr>
          <w:rFonts w:ascii="宋体" w:eastAsia="宋体" w:hAnsi="宋体" w:hint="eastAsia"/>
          <w:spacing w:val="-8"/>
        </w:rPr>
        <w:t>、</w:t>
      </w:r>
      <w:r>
        <w:t>B</w:t>
      </w:r>
      <w:r>
        <w:rPr>
          <w:rFonts w:ascii="宋体" w:eastAsia="宋体" w:hAnsi="宋体" w:hint="eastAsia"/>
          <w:spacing w:val="-10"/>
        </w:rPr>
        <w:t>、</w:t>
      </w:r>
      <w:r>
        <w:t xml:space="preserve">C </w:t>
      </w:r>
      <w:r>
        <w:rPr>
          <w:rFonts w:ascii="宋体" w:eastAsia="宋体" w:hAnsi="宋体" w:hint="eastAsia"/>
          <w:spacing w:val="-2"/>
        </w:rPr>
        <w:t>三个选项中选出恰当的词语完成句子。</w:t>
      </w:r>
      <w:r>
        <w:rPr>
          <w:rFonts w:ascii="宋体" w:eastAsia="宋体" w:hAnsi="宋体" w:hint="eastAsia"/>
          <w:spacing w:val="-3"/>
        </w:rPr>
        <w:t>（</w:t>
      </w:r>
      <w:r>
        <w:rPr>
          <w:rFonts w:ascii="宋体" w:eastAsia="宋体" w:hAnsi="宋体" w:hint="eastAsia"/>
          <w:spacing w:val="-30"/>
        </w:rPr>
        <w:t xml:space="preserve">共 </w:t>
      </w:r>
      <w:r>
        <w:t xml:space="preserve">7 </w:t>
      </w:r>
      <w:r>
        <w:rPr>
          <w:rFonts w:ascii="宋体" w:eastAsia="宋体" w:hAnsi="宋体" w:hint="eastAsia"/>
          <w:spacing w:val="-11"/>
        </w:rPr>
        <w:t>小</w:t>
      </w:r>
      <w:r>
        <w:rPr>
          <w:rFonts w:ascii="宋体" w:eastAsia="宋体" w:hAnsi="宋体" w:hint="eastAsia"/>
          <w:spacing w:val="-10"/>
        </w:rPr>
        <w:t xml:space="preserve">题，每小题 </w:t>
      </w:r>
      <w:r>
        <w:t xml:space="preserve">1 </w:t>
      </w:r>
      <w:r>
        <w:rPr>
          <w:rFonts w:ascii="宋体" w:eastAsia="宋体" w:hAnsi="宋体" w:hint="eastAsia"/>
        </w:rPr>
        <w:t>分）</w:t>
      </w:r>
    </w:p>
    <w:p>
      <w:pPr>
        <w:pStyle w:val="BodyText"/>
        <w:tabs>
          <w:tab w:val="left" w:pos="536"/>
          <w:tab w:val="left" w:pos="1057"/>
        </w:tabs>
        <w:spacing w:before="15"/>
      </w:pPr>
      <w:r>
        <w:t>(</w:t>
      </w:r>
      <w:r>
        <w:tab/>
      </w:r>
      <w:r>
        <w:t>)</w:t>
      </w:r>
      <w:r>
        <w:rPr>
          <w:spacing w:val="-1"/>
        </w:rPr>
        <w:t xml:space="preserve"> </w:t>
      </w:r>
      <w:r>
        <w:t>9.</w:t>
      </w:r>
      <w:r>
        <w:tab/>
      </w:r>
      <w:r>
        <w:t>—I feel sorry for my</w:t>
      </w:r>
      <w:r>
        <w:rPr>
          <w:spacing w:val="1"/>
        </w:rPr>
        <w:t xml:space="preserve"> </w:t>
      </w:r>
      <w:r>
        <w:t>mistake.</w:t>
      </w:r>
    </w:p>
    <w:p>
      <w:pPr>
        <w:pStyle w:val="BodyText"/>
        <w:tabs>
          <w:tab w:val="left" w:pos="4796"/>
        </w:tabs>
        <w:spacing w:before="125"/>
        <w:ind w:left="1057"/>
      </w:pPr>
      <w:r>
        <w:rPr>
          <w:spacing w:val="-4"/>
        </w:rPr>
        <w:t xml:space="preserve">—Take </w:t>
      </w:r>
      <w:r>
        <w:t xml:space="preserve">it </w:t>
      </w:r>
      <w:r>
        <w:rPr>
          <w:spacing w:val="-3"/>
        </w:rPr>
        <w:t xml:space="preserve">easy. </w:t>
      </w:r>
      <w:r>
        <w:t>Nobody</w:t>
      </w:r>
      <w:r>
        <w:rPr>
          <w:spacing w:val="1"/>
        </w:rPr>
        <w:t xml:space="preserve"> </w:t>
      </w:r>
      <w:r>
        <w:t>is</w:t>
      </w:r>
      <w:r>
        <w:rPr>
          <w:u w:val="single"/>
        </w:rPr>
        <w:t xml:space="preserve"> </w:t>
      </w:r>
      <w:r>
        <w:rPr>
          <w:u w:val="single"/>
        </w:rPr>
        <w:tab/>
      </w:r>
      <w:r>
        <w:t>. Most importantly, you should learn from your</w:t>
      </w:r>
      <w:r>
        <w:rPr>
          <w:spacing w:val="-10"/>
        </w:rPr>
        <w:t xml:space="preserve"> </w:t>
      </w:r>
      <w:r>
        <w:t>mistake.</w:t>
      </w:r>
    </w:p>
    <w:p>
      <w:pPr>
        <w:pStyle w:val="BodyText"/>
        <w:tabs>
          <w:tab w:val="left" w:pos="536"/>
          <w:tab w:val="left" w:pos="4417"/>
          <w:tab w:val="left" w:pos="7357"/>
        </w:tabs>
        <w:spacing w:before="122" w:line="348" w:lineRule="auto"/>
        <w:ind w:right="2609" w:firstLine="840"/>
      </w:pPr>
      <w:r>
        <w:t>A.</w:t>
      </w:r>
      <w:r>
        <w:rPr>
          <w:spacing w:val="-1"/>
        </w:rPr>
        <w:t xml:space="preserve"> </w:t>
      </w:r>
      <w:r>
        <w:t>modern</w:t>
      </w:r>
      <w:r>
        <w:tab/>
      </w:r>
      <w:r>
        <w:t>B.</w:t>
      </w:r>
      <w:r>
        <w:rPr>
          <w:spacing w:val="-2"/>
        </w:rPr>
        <w:t xml:space="preserve"> </w:t>
      </w:r>
      <w:r>
        <w:t>perfect</w:t>
      </w:r>
      <w:r>
        <w:tab/>
      </w:r>
      <w:r>
        <w:t xml:space="preserve">C. </w:t>
      </w:r>
      <w:r>
        <w:rPr>
          <w:spacing w:val="-4"/>
        </w:rPr>
        <w:t xml:space="preserve">nervous </w:t>
      </w:r>
      <w:r>
        <w:t>(</w:t>
      </w:r>
      <w:r>
        <w:tab/>
      </w:r>
      <w:r>
        <w:t>) 10. —Why do the students in your class like Mrs. Li very</w:t>
      </w:r>
      <w:r>
        <w:rPr>
          <w:spacing w:val="15"/>
        </w:rPr>
        <w:t xml:space="preserve"> </w:t>
      </w:r>
      <w:r>
        <w:t>much?</w:t>
      </w:r>
    </w:p>
    <w:p>
      <w:pPr>
        <w:pStyle w:val="BodyText"/>
        <w:tabs>
          <w:tab w:val="left" w:pos="7587"/>
        </w:tabs>
        <w:spacing w:before="75"/>
        <w:ind w:left="0" w:firstLine="720" w:leftChars="0" w:firstLineChars="300"/>
      </w:pPr>
      <w:r>
        <w:t>—Because she has an unusual way to make</w:t>
      </w:r>
      <w:r>
        <w:rPr>
          <w:spacing w:val="-7"/>
        </w:rPr>
        <w:t xml:space="preserve"> </w:t>
      </w:r>
      <w:r>
        <w:t>her</w:t>
      </w:r>
      <w:r>
        <w:rPr>
          <w:spacing w:val="-2"/>
        </w:rPr>
        <w:t xml:space="preserve"> </w:t>
      </w:r>
      <w:r>
        <w:t>classes</w:t>
      </w:r>
      <w:r>
        <w:rPr>
          <w:u w:val="single"/>
        </w:rPr>
        <w:t xml:space="preserve"> </w:t>
      </w:r>
      <w:r>
        <w:rPr>
          <w:u w:val="single"/>
        </w:rPr>
        <w:tab/>
      </w:r>
      <w:r>
        <w:t>.</w:t>
      </w:r>
    </w:p>
    <w:p>
      <w:pPr>
        <w:pStyle w:val="BodyText"/>
        <w:tabs>
          <w:tab w:val="left" w:pos="536"/>
          <w:tab w:val="left" w:pos="4417"/>
          <w:tab w:val="left" w:pos="7357"/>
        </w:tabs>
        <w:spacing w:before="125" w:line="345" w:lineRule="auto"/>
        <w:ind w:right="2556" w:firstLine="840"/>
      </w:pPr>
      <w:r>
        <w:t>A.</w:t>
      </w:r>
      <w:r>
        <w:rPr>
          <w:spacing w:val="-1"/>
        </w:rPr>
        <w:t xml:space="preserve"> </w:t>
      </w:r>
      <w:r>
        <w:t>boring</w:t>
      </w:r>
      <w:r>
        <w:tab/>
      </w:r>
      <w:r>
        <w:t>B.</w:t>
      </w:r>
      <w:r>
        <w:rPr>
          <w:spacing w:val="-1"/>
        </w:rPr>
        <w:t xml:space="preserve"> </w:t>
      </w:r>
      <w:r>
        <w:t>lively</w:t>
      </w:r>
      <w:r>
        <w:tab/>
      </w:r>
      <w:r>
        <w:t xml:space="preserve">C. </w:t>
      </w:r>
      <w:r>
        <w:rPr>
          <w:spacing w:val="-3"/>
        </w:rPr>
        <w:t xml:space="preserve">ordinary </w:t>
      </w:r>
      <w:r>
        <w:t>(</w:t>
      </w:r>
      <w:r>
        <w:tab/>
      </w:r>
      <w:r>
        <w:t xml:space="preserve">) </w:t>
      </w:r>
      <w:r>
        <w:rPr>
          <w:spacing w:val="-3"/>
        </w:rPr>
        <w:t xml:space="preserve">11. </w:t>
      </w:r>
      <w:r>
        <w:t>—How did you collect so many foreign</w:t>
      </w:r>
      <w:r>
        <w:rPr>
          <w:spacing w:val="-26"/>
        </w:rPr>
        <w:t xml:space="preserve"> </w:t>
      </w:r>
      <w:r>
        <w:t>stamps?</w:t>
      </w:r>
    </w:p>
    <w:p>
      <w:pPr>
        <w:pStyle w:val="BodyText"/>
        <w:tabs>
          <w:tab w:val="left" w:pos="8154"/>
        </w:tabs>
        <w:spacing w:before="4"/>
        <w:ind w:left="1057"/>
      </w:pPr>
      <w:r>
        <w:t>—I got many of them from my father because he</w:t>
      </w:r>
      <w:r>
        <w:rPr>
          <w:spacing w:val="-12"/>
        </w:rPr>
        <w:t xml:space="preserve"> </w:t>
      </w:r>
      <w:r>
        <w:t>often</w:t>
      </w:r>
      <w:r>
        <w:rPr>
          <w:spacing w:val="1"/>
        </w:rPr>
        <w:t xml:space="preserve"> </w:t>
      </w:r>
      <w:r>
        <w:t>went</w:t>
      </w:r>
      <w:r>
        <w:rPr>
          <w:u w:val="single"/>
        </w:rPr>
        <w:t xml:space="preserve"> </w:t>
      </w:r>
      <w:r>
        <w:rPr>
          <w:u w:val="single"/>
        </w:rPr>
        <w:tab/>
      </w:r>
      <w:r>
        <w:t>on business.</w:t>
      </w:r>
    </w:p>
    <w:p>
      <w:pPr>
        <w:pStyle w:val="BodyText"/>
        <w:tabs>
          <w:tab w:val="left" w:pos="536"/>
          <w:tab w:val="left" w:pos="4417"/>
          <w:tab w:val="left" w:pos="7357"/>
        </w:tabs>
        <w:spacing w:before="125" w:line="345" w:lineRule="auto"/>
        <w:ind w:right="2848" w:firstLine="840"/>
      </w:pPr>
      <w:r>
        <w:t>A.</w:t>
      </w:r>
      <w:r>
        <w:rPr>
          <w:spacing w:val="-2"/>
        </w:rPr>
        <w:t xml:space="preserve"> </w:t>
      </w:r>
      <w:r>
        <w:t>abroad</w:t>
      </w:r>
      <w:r>
        <w:tab/>
      </w:r>
      <w:r>
        <w:t>B.</w:t>
      </w:r>
      <w:r>
        <w:rPr>
          <w:spacing w:val="-1"/>
        </w:rPr>
        <w:t xml:space="preserve"> </w:t>
      </w:r>
      <w:r>
        <w:t>away</w:t>
      </w:r>
      <w:r>
        <w:tab/>
      </w:r>
      <w:r>
        <w:t xml:space="preserve">C. </w:t>
      </w:r>
      <w:r>
        <w:rPr>
          <w:spacing w:val="-4"/>
        </w:rPr>
        <w:t xml:space="preserve">alone </w:t>
      </w:r>
      <w:r>
        <w:t>(</w:t>
      </w:r>
      <w:r>
        <w:tab/>
      </w:r>
      <w:r>
        <w:t>) 12. —This is Sam. May I speak to</w:t>
      </w:r>
      <w:r>
        <w:rPr>
          <w:spacing w:val="16"/>
        </w:rPr>
        <w:t xml:space="preserve"> </w:t>
      </w:r>
      <w:r>
        <w:t>Lucy?</w:t>
      </w:r>
    </w:p>
    <w:p>
      <w:pPr>
        <w:pStyle w:val="BodyText"/>
        <w:tabs>
          <w:tab w:val="left" w:pos="5821"/>
        </w:tabs>
        <w:spacing w:before="4"/>
        <w:ind w:left="1057"/>
      </w:pPr>
      <w:r>
        <w:t>—Sorry, she isn’t at home</w:t>
      </w:r>
      <w:r>
        <w:rPr>
          <w:spacing w:val="-17"/>
        </w:rPr>
        <w:t xml:space="preserve"> </w:t>
      </w:r>
      <w:r>
        <w:rPr>
          <w:spacing w:val="-4"/>
        </w:rPr>
        <w:t>now.</w:t>
      </w:r>
      <w:r>
        <w:rPr>
          <w:spacing w:val="-5"/>
        </w:rPr>
        <w:t xml:space="preserve"> </w:t>
      </w:r>
      <w:r>
        <w:t>She</w:t>
      </w:r>
      <w:r>
        <w:rPr>
          <w:u w:val="single"/>
        </w:rPr>
        <w:t xml:space="preserve"> </w:t>
      </w:r>
      <w:r>
        <w:rPr>
          <w:u w:val="single"/>
        </w:rPr>
        <w:tab/>
      </w:r>
      <w:r>
        <w:t>with her sister just</w:t>
      </w:r>
      <w:r>
        <w:rPr>
          <w:spacing w:val="-3"/>
        </w:rPr>
        <w:t xml:space="preserve"> </w:t>
      </w:r>
      <w:r>
        <w:rPr>
          <w:spacing w:val="-4"/>
        </w:rPr>
        <w:t>now.</w:t>
      </w:r>
    </w:p>
    <w:p>
      <w:pPr>
        <w:pStyle w:val="BodyText"/>
        <w:tabs>
          <w:tab w:val="left" w:pos="536"/>
          <w:tab w:val="left" w:pos="4417"/>
          <w:tab w:val="left" w:pos="7357"/>
          <w:tab w:val="left" w:pos="8934"/>
        </w:tabs>
        <w:spacing w:before="125" w:line="345" w:lineRule="auto"/>
        <w:ind w:right="1990" w:firstLine="840"/>
      </w:pPr>
      <w:r>
        <w:t>A.</w:t>
      </w:r>
      <w:r>
        <w:rPr>
          <w:spacing w:val="-2"/>
        </w:rPr>
        <w:t xml:space="preserve"> </w:t>
      </w:r>
      <w:r>
        <w:t>turned</w:t>
      </w:r>
      <w:r>
        <w:rPr>
          <w:spacing w:val="-2"/>
        </w:rPr>
        <w:t xml:space="preserve"> </w:t>
      </w:r>
      <w:r>
        <w:t>off</w:t>
      </w:r>
      <w:r>
        <w:tab/>
      </w:r>
      <w:r>
        <w:t>B.</w:t>
      </w:r>
      <w:r>
        <w:rPr>
          <w:spacing w:val="-1"/>
        </w:rPr>
        <w:t xml:space="preserve"> </w:t>
      </w:r>
      <w:r>
        <w:t>went</w:t>
      </w:r>
      <w:r>
        <w:rPr>
          <w:spacing w:val="1"/>
        </w:rPr>
        <w:t xml:space="preserve"> </w:t>
      </w:r>
      <w:r>
        <w:t>outside</w:t>
      </w:r>
      <w:r>
        <w:tab/>
      </w:r>
      <w:r>
        <w:t xml:space="preserve">C. looked </w:t>
      </w:r>
      <w:r>
        <w:rPr>
          <w:spacing w:val="-4"/>
        </w:rPr>
        <w:t xml:space="preserve">around </w:t>
      </w:r>
      <w:r>
        <w:t>(</w:t>
      </w:r>
      <w:r>
        <w:tab/>
      </w:r>
      <w:r>
        <w:t>) 13. —Great poets always spend lots of time thinking before they</w:t>
      </w:r>
      <w:r>
        <w:rPr>
          <w:spacing w:val="9"/>
        </w:rPr>
        <w:t xml:space="preserve"> </w:t>
      </w:r>
      <w:r>
        <w:t>finish</w:t>
      </w:r>
      <w:r>
        <w:rPr>
          <w:spacing w:val="-1"/>
        </w:rPr>
        <w:t xml:space="preserve"> </w:t>
      </w:r>
      <w:r>
        <w:t>a</w:t>
      </w:r>
      <w:r>
        <w:rPr>
          <w:u w:val="single"/>
        </w:rPr>
        <w:t xml:space="preserve"> </w:t>
      </w:r>
      <w:r>
        <w:rPr>
          <w:u w:val="single"/>
        </w:rPr>
        <w:tab/>
      </w:r>
      <w:r>
        <w:t>.</w:t>
      </w:r>
    </w:p>
    <w:p>
      <w:pPr>
        <w:pStyle w:val="BodyText"/>
        <w:spacing w:before="4"/>
        <w:ind w:left="1057"/>
      </w:pPr>
      <w:r>
        <w:t>—Yes, just like Tagore. I like his works very much.</w:t>
      </w:r>
    </w:p>
    <w:p>
      <w:pPr>
        <w:pStyle w:val="BodyText"/>
        <w:tabs>
          <w:tab w:val="left" w:pos="536"/>
          <w:tab w:val="left" w:pos="3750"/>
          <w:tab w:val="left" w:pos="4417"/>
          <w:tab w:val="left" w:pos="7357"/>
        </w:tabs>
        <w:spacing w:before="125" w:line="345" w:lineRule="auto"/>
        <w:ind w:right="2888" w:firstLine="840"/>
      </w:pPr>
      <w:r>
        <w:t>A.</w:t>
      </w:r>
      <w:r>
        <w:rPr>
          <w:spacing w:val="-1"/>
        </w:rPr>
        <w:t xml:space="preserve"> </w:t>
      </w:r>
      <w:r>
        <w:t>diary</w:t>
      </w:r>
      <w:r>
        <w:tab/>
      </w:r>
      <w:r>
        <w:tab/>
      </w:r>
      <w:r>
        <w:t>B.</w:t>
      </w:r>
      <w:r>
        <w:rPr>
          <w:spacing w:val="-1"/>
        </w:rPr>
        <w:t xml:space="preserve"> </w:t>
      </w:r>
      <w:r>
        <w:t>poem</w:t>
      </w:r>
      <w:r>
        <w:tab/>
      </w:r>
      <w:r>
        <w:t xml:space="preserve">C. </w:t>
      </w:r>
      <w:r>
        <w:rPr>
          <w:spacing w:val="-5"/>
        </w:rPr>
        <w:t xml:space="preserve">story </w:t>
      </w:r>
      <w:r>
        <w:t>(</w:t>
      </w:r>
      <w:r>
        <w:tab/>
      </w:r>
      <w:r>
        <w:t>) 14.  —Did</w:t>
      </w:r>
      <w:r>
        <w:rPr>
          <w:spacing w:val="-41"/>
        </w:rPr>
        <w:t xml:space="preserve"> </w:t>
      </w:r>
      <w:r>
        <w:t>the</w:t>
      </w:r>
      <w:r>
        <w:rPr>
          <w:spacing w:val="-1"/>
        </w:rPr>
        <w:t xml:space="preserve"> </w:t>
      </w:r>
      <w:r>
        <w:t>boy</w:t>
      </w:r>
      <w:r>
        <w:rPr>
          <w:u w:val="single"/>
        </w:rPr>
        <w:t xml:space="preserve"> </w:t>
      </w:r>
      <w:r>
        <w:rPr>
          <w:u w:val="single"/>
        </w:rPr>
        <w:tab/>
      </w:r>
      <w:r>
        <w:t>what he did to the little</w:t>
      </w:r>
      <w:r>
        <w:rPr>
          <w:spacing w:val="-5"/>
        </w:rPr>
        <w:t xml:space="preserve"> </w:t>
      </w:r>
      <w:r>
        <w:t>child?</w:t>
      </w:r>
    </w:p>
    <w:p>
      <w:pPr>
        <w:pStyle w:val="BodyText"/>
        <w:spacing w:before="5"/>
        <w:ind w:left="1057"/>
      </w:pPr>
      <w:r>
        <w:t>—No, he didn’t. He even didn’t apologize to her and ran away quickly.</w:t>
      </w:r>
    </w:p>
    <w:p>
      <w:pPr>
        <w:pStyle w:val="BodyText"/>
        <w:tabs>
          <w:tab w:val="left" w:pos="536"/>
          <w:tab w:val="left" w:pos="4417"/>
          <w:tab w:val="left" w:pos="7357"/>
        </w:tabs>
        <w:spacing w:before="125" w:line="345" w:lineRule="auto"/>
        <w:ind w:right="1688" w:firstLine="840"/>
      </w:pPr>
      <w:r>
        <w:t>A. have no</w:t>
      </w:r>
      <w:r>
        <w:rPr>
          <w:spacing w:val="-2"/>
        </w:rPr>
        <w:t xml:space="preserve"> </w:t>
      </w:r>
      <w:r>
        <w:t>interest</w:t>
      </w:r>
      <w:r>
        <w:rPr>
          <w:spacing w:val="-1"/>
        </w:rPr>
        <w:t xml:space="preserve"> </w:t>
      </w:r>
      <w:r>
        <w:t>in</w:t>
      </w:r>
      <w:r>
        <w:tab/>
      </w:r>
      <w:r>
        <w:t>B. feel</w:t>
      </w:r>
      <w:r>
        <w:rPr>
          <w:spacing w:val="-2"/>
        </w:rPr>
        <w:t xml:space="preserve"> </w:t>
      </w:r>
      <w:r>
        <w:t>ashamed</w:t>
      </w:r>
      <w:r>
        <w:rPr>
          <w:spacing w:val="1"/>
        </w:rPr>
        <w:t xml:space="preserve"> </w:t>
      </w:r>
      <w:r>
        <w:t>of</w:t>
      </w:r>
      <w:r>
        <w:tab/>
      </w:r>
      <w:r>
        <w:t xml:space="preserve">C. make jokes </w:t>
      </w:r>
      <w:r>
        <w:rPr>
          <w:spacing w:val="-4"/>
        </w:rPr>
        <w:t xml:space="preserve">about </w:t>
      </w:r>
      <w:r>
        <w:t>(</w:t>
      </w:r>
      <w:r>
        <w:tab/>
      </w:r>
      <w:r>
        <w:t>) 15. —Thank you for the useful information. It was of great help to</w:t>
      </w:r>
      <w:r>
        <w:rPr>
          <w:spacing w:val="-42"/>
        </w:rPr>
        <w:t xml:space="preserve"> </w:t>
      </w:r>
      <w:r>
        <w:t>me.</w:t>
      </w:r>
    </w:p>
    <w:p>
      <w:pPr>
        <w:pStyle w:val="BodyText"/>
        <w:tabs>
          <w:tab w:val="left" w:pos="2497"/>
        </w:tabs>
        <w:spacing w:before="4"/>
        <w:ind w:left="1057"/>
      </w:pPr>
      <w:r>
        <w:t>—</w:t>
      </w:r>
      <w:r>
        <w:rPr>
          <w:u w:val="single"/>
        </w:rPr>
        <w:t xml:space="preserve"> </w:t>
      </w:r>
      <w:r>
        <w:rPr>
          <w:u w:val="single"/>
        </w:rPr>
        <w:tab/>
      </w:r>
      <w:r>
        <w:t>.</w:t>
      </w:r>
    </w:p>
    <w:p>
      <w:pPr>
        <w:pStyle w:val="BodyText"/>
        <w:tabs>
          <w:tab w:val="left" w:pos="4417"/>
          <w:tab w:val="left" w:pos="7357"/>
        </w:tabs>
        <w:spacing w:before="125"/>
        <w:ind w:left="1057"/>
      </w:pPr>
      <w:r>
        <w:t>A.</w:t>
      </w:r>
      <w:r>
        <w:rPr>
          <w:spacing w:val="-6"/>
        </w:rPr>
        <w:t xml:space="preserve"> </w:t>
      </w:r>
      <w:r>
        <w:rPr>
          <w:spacing w:val="-3"/>
        </w:rPr>
        <w:t>With</w:t>
      </w:r>
      <w:r>
        <w:t xml:space="preserve"> pleasure</w:t>
      </w:r>
      <w:r>
        <w:tab/>
      </w:r>
      <w:r>
        <w:t>B.</w:t>
      </w:r>
      <w:r>
        <w:rPr>
          <w:spacing w:val="-6"/>
        </w:rPr>
        <w:t xml:space="preserve"> </w:t>
      </w:r>
      <w:r>
        <w:rPr>
          <w:spacing w:val="-5"/>
        </w:rPr>
        <w:t>Take</w:t>
      </w:r>
      <w:r>
        <w:rPr>
          <w:spacing w:val="-1"/>
        </w:rPr>
        <w:t xml:space="preserve"> </w:t>
      </w:r>
      <w:r>
        <w:t>pleasure</w:t>
      </w:r>
      <w:r>
        <w:tab/>
      </w:r>
      <w:r>
        <w:t>C. My</w:t>
      </w:r>
      <w:r>
        <w:rPr>
          <w:spacing w:val="-3"/>
        </w:rPr>
        <w:t xml:space="preserve"> </w:t>
      </w:r>
      <w:r>
        <w:t>pleasure</w:t>
      </w:r>
    </w:p>
    <w:p>
      <w:pPr>
        <w:pStyle w:val="Heading2"/>
        <w:spacing w:before="109"/>
        <w:ind w:left="217"/>
        <w:jc w:val="left"/>
        <w:rPr>
          <w:rFonts w:ascii="宋体" w:eastAsia="宋体" w:hAnsi="宋体" w:hint="eastAsia"/>
        </w:rPr>
      </w:pPr>
      <w:r>
        <w:rPr>
          <w:rFonts w:ascii="宋体" w:eastAsia="宋体" w:hAnsi="宋体" w:hint="eastAsia"/>
        </w:rPr>
        <w:t>Ⅱ</w:t>
      </w:r>
      <w:r>
        <w:t xml:space="preserve">. </w:t>
      </w:r>
      <w:r>
        <w:rPr>
          <w:rFonts w:ascii="宋体" w:eastAsia="宋体" w:hAnsi="宋体" w:hint="eastAsia"/>
        </w:rPr>
        <w:t>完形填空（</w:t>
      </w:r>
      <w:r>
        <w:t xml:space="preserve">15 </w:t>
      </w:r>
      <w:r>
        <w:rPr>
          <w:rFonts w:ascii="宋体" w:eastAsia="宋体" w:hAnsi="宋体" w:hint="eastAsia"/>
        </w:rPr>
        <w:t>分）</w:t>
      </w:r>
    </w:p>
    <w:p>
      <w:pPr>
        <w:pStyle w:val="BodyText"/>
        <w:spacing w:before="90"/>
        <w:ind w:left="697"/>
      </w:pPr>
      <w:r>
        <w:rPr>
          <w:rFonts w:ascii="宋体" w:eastAsia="宋体" w:hint="eastAsia"/>
        </w:rPr>
        <w:t xml:space="preserve">阅读下面短文，从短文后所给的 </w:t>
      </w:r>
      <w:r>
        <w:t>A</w:t>
      </w:r>
      <w:r>
        <w:rPr>
          <w:rFonts w:ascii="宋体" w:eastAsia="宋体" w:hint="eastAsia"/>
        </w:rPr>
        <w:t>、</w:t>
      </w:r>
      <w:r>
        <w:t>B</w:t>
      </w:r>
      <w:r>
        <w:rPr>
          <w:rFonts w:ascii="宋体" w:eastAsia="宋体" w:hint="eastAsia"/>
        </w:rPr>
        <w:t>、</w:t>
      </w:r>
      <w:r>
        <w:t xml:space="preserve">C </w:t>
      </w:r>
      <w:r>
        <w:rPr>
          <w:rFonts w:ascii="宋体" w:eastAsia="宋体" w:hint="eastAsia"/>
        </w:rPr>
        <w:t xml:space="preserve">三个选项中能填入相应空白处的最佳选项。（共 </w:t>
      </w:r>
      <w:r>
        <w:t>10</w:t>
      </w:r>
    </w:p>
    <w:p>
      <w:pPr>
        <w:pStyle w:val="BodyText"/>
        <w:spacing w:before="94"/>
        <w:rPr>
          <w:rFonts w:ascii="宋体" w:eastAsia="宋体" w:hint="eastAsia"/>
        </w:rPr>
      </w:pPr>
      <w:r>
        <w:rPr>
          <w:rFonts w:ascii="宋体" w:eastAsia="宋体" w:hint="eastAsia"/>
        </w:rPr>
        <w:t xml:space="preserve">小题，每小题 </w:t>
      </w:r>
      <w:r>
        <w:t xml:space="preserve">1.5 </w:t>
      </w:r>
      <w:r>
        <w:rPr>
          <w:rFonts w:ascii="宋体" w:eastAsia="宋体" w:hint="eastAsia"/>
        </w:rPr>
        <w:t>分）</w:t>
      </w:r>
    </w:p>
    <w:p>
      <w:pPr>
        <w:pStyle w:val="BodyText"/>
        <w:tabs>
          <w:tab w:val="left" w:pos="1343"/>
          <w:tab w:val="left" w:pos="1942"/>
        </w:tabs>
        <w:spacing w:before="93" w:line="324" w:lineRule="auto"/>
        <w:ind w:right="410" w:firstLine="420"/>
      </w:pPr>
      <w:r>
        <w:t>At</w:t>
      </w:r>
      <w:r>
        <w:rPr>
          <w:spacing w:val="-2"/>
        </w:rPr>
        <w:t xml:space="preserve"> </w:t>
      </w:r>
      <w:r>
        <w:t>the age of 16,</w:t>
      </w:r>
      <w:r>
        <w:rPr>
          <w:spacing w:val="-2"/>
        </w:rPr>
        <w:t xml:space="preserve"> </w:t>
      </w:r>
      <w:r>
        <w:t>Einstein</w:t>
      </w:r>
      <w:r>
        <w:rPr>
          <w:spacing w:val="-1"/>
        </w:rPr>
        <w:t xml:space="preserve"> </w:t>
      </w:r>
      <w:r>
        <w:t>always</w:t>
      </w:r>
      <w:r>
        <w:rPr>
          <w:spacing w:val="6"/>
        </w:rPr>
        <w:t xml:space="preserve"> </w:t>
      </w:r>
      <w:r>
        <w:t>played</w:t>
      </w:r>
      <w:r>
        <w:rPr>
          <w:spacing w:val="1"/>
        </w:rPr>
        <w:t xml:space="preserve"> </w:t>
      </w:r>
      <w:r>
        <w:t>with a group</w:t>
      </w:r>
      <w:r>
        <w:rPr>
          <w:spacing w:val="1"/>
        </w:rPr>
        <w:t xml:space="preserve"> </w:t>
      </w:r>
      <w:r>
        <w:t xml:space="preserve">of </w:t>
      </w:r>
      <w:r>
        <w:rPr>
          <w:spacing w:val="-6"/>
        </w:rPr>
        <w:t>mischievous</w:t>
      </w:r>
      <w:r>
        <w:rPr>
          <w:rFonts w:ascii="宋体" w:eastAsia="宋体" w:hAnsi="宋体" w:hint="eastAsia"/>
          <w:spacing w:val="-6"/>
        </w:rPr>
        <w:t>（</w:t>
      </w:r>
      <w:r>
        <w:rPr>
          <w:rFonts w:ascii="宋体" w:eastAsia="宋体" w:hAnsi="宋体" w:hint="eastAsia"/>
        </w:rPr>
        <w:t>调皮捣蛋的）</w:t>
      </w:r>
      <w:r>
        <w:rPr>
          <w:rFonts w:ascii="宋体" w:eastAsia="宋体" w:hAnsi="宋体" w:hint="eastAsia"/>
          <w:spacing w:val="-73"/>
        </w:rPr>
        <w:t xml:space="preserve"> </w:t>
      </w:r>
      <w:r>
        <w:t>kids. Because he was</w:t>
      </w:r>
      <w:r>
        <w:rPr>
          <w:spacing w:val="-1"/>
        </w:rPr>
        <w:t xml:space="preserve"> </w:t>
      </w:r>
      <w:r>
        <w:t>so</w:t>
      </w:r>
      <w:r>
        <w:rPr>
          <w:u w:val="single"/>
        </w:rPr>
        <w:t xml:space="preserve"> </w:t>
      </w:r>
      <w:r>
        <w:rPr>
          <w:u w:val="single"/>
        </w:rPr>
        <w:tab/>
      </w:r>
      <w:r>
        <w:rPr>
          <w:u w:val="single"/>
        </w:rPr>
        <w:t>16</w:t>
      </w:r>
      <w:r>
        <w:rPr>
          <w:u w:val="single"/>
        </w:rPr>
        <w:tab/>
      </w:r>
      <w:r>
        <w:t>playing, he didn’t study enough and failed his final</w:t>
      </w:r>
      <w:r>
        <w:rPr>
          <w:spacing w:val="-1"/>
        </w:rPr>
        <w:t xml:space="preserve"> </w:t>
      </w:r>
      <w:r>
        <w:t>exam.</w:t>
      </w:r>
    </w:p>
    <w:p>
      <w:pPr>
        <w:pStyle w:val="BodyText"/>
        <w:tabs>
          <w:tab w:val="left" w:pos="3349"/>
          <w:tab w:val="left" w:pos="3948"/>
        </w:tabs>
        <w:spacing w:before="28" w:line="345" w:lineRule="auto"/>
        <w:ind w:right="410" w:firstLine="420"/>
      </w:pPr>
      <w:r>
        <w:t>One morning, when Einstein was holding a fishing rod and was about to go fishing with his friends, his father stopped him</w:t>
      </w:r>
      <w:r>
        <w:rPr>
          <w:spacing w:val="-4"/>
        </w:rPr>
        <w:t xml:space="preserve"> </w:t>
      </w:r>
      <w:r>
        <w:t>and</w:t>
      </w:r>
      <w:r>
        <w:rPr>
          <w:spacing w:val="1"/>
        </w:rPr>
        <w:t xml:space="preserve"> </w:t>
      </w:r>
      <w:r>
        <w:t>said</w:t>
      </w:r>
      <w:r>
        <w:rPr>
          <w:u w:val="single"/>
        </w:rPr>
        <w:t xml:space="preserve"> </w:t>
      </w:r>
      <w:r>
        <w:rPr>
          <w:u w:val="single"/>
        </w:rPr>
        <w:tab/>
      </w:r>
      <w:r>
        <w:rPr>
          <w:u w:val="single"/>
        </w:rPr>
        <w:t>17</w:t>
      </w:r>
      <w:r>
        <w:rPr>
          <w:u w:val="single"/>
        </w:rPr>
        <w:tab/>
      </w:r>
      <w:r>
        <w:t>.</w:t>
      </w:r>
    </w:p>
    <w:p>
      <w:pPr>
        <w:pStyle w:val="BodyText"/>
        <w:tabs>
          <w:tab w:val="left" w:pos="3143"/>
          <w:tab w:val="left" w:pos="3754"/>
        </w:tabs>
        <w:spacing w:before="4" w:line="348" w:lineRule="auto"/>
        <w:ind w:right="432" w:firstLine="420"/>
      </w:pPr>
      <w:r>
        <w:t>“Einstein, you</w:t>
      </w:r>
      <w:r>
        <w:rPr>
          <w:spacing w:val="5"/>
        </w:rPr>
        <w:t xml:space="preserve"> </w:t>
      </w:r>
      <w:r>
        <w:t>are</w:t>
      </w:r>
      <w:r>
        <w:rPr>
          <w:spacing w:val="2"/>
        </w:rPr>
        <w:t xml:space="preserve"> </w:t>
      </w:r>
      <w:r>
        <w:t>so</w:t>
      </w:r>
      <w:r>
        <w:rPr>
          <w:u w:val="single"/>
        </w:rPr>
        <w:t xml:space="preserve"> </w:t>
      </w:r>
      <w:r>
        <w:rPr>
          <w:u w:val="single"/>
        </w:rPr>
        <w:tab/>
      </w:r>
      <w:r>
        <w:rPr>
          <w:u w:val="single"/>
        </w:rPr>
        <w:t>18</w:t>
      </w:r>
      <w:r>
        <w:rPr>
          <w:u w:val="single"/>
        </w:rPr>
        <w:tab/>
      </w:r>
      <w:r>
        <w:t>of playing all day that you failed your exam. I am worried about your future.”</w:t>
      </w:r>
    </w:p>
    <w:p>
      <w:pPr>
        <w:pStyle w:val="BodyText"/>
        <w:tabs>
          <w:tab w:val="left" w:pos="6315"/>
          <w:tab w:val="left" w:pos="6915"/>
          <w:tab w:val="left" w:pos="7513"/>
          <w:tab w:val="left" w:pos="8227"/>
        </w:tabs>
        <w:spacing w:line="348" w:lineRule="auto"/>
        <w:ind w:left="637" w:right="432"/>
      </w:pPr>
      <w:r>
        <w:t>“What are you worrying about?” Jack and</w:t>
      </w:r>
      <w:r>
        <w:rPr>
          <w:spacing w:val="-7"/>
        </w:rPr>
        <w:t xml:space="preserve"> </w:t>
      </w:r>
      <w:r>
        <w:t>Robert</w:t>
      </w:r>
      <w:r>
        <w:rPr>
          <w:spacing w:val="-2"/>
        </w:rPr>
        <w:t xml:space="preserve"> </w:t>
      </w:r>
      <w:r>
        <w:t>also</w:t>
      </w:r>
      <w:r>
        <w:rPr>
          <w:u w:val="single"/>
        </w:rPr>
        <w:t xml:space="preserve"> </w:t>
      </w:r>
      <w:r>
        <w:rPr>
          <w:u w:val="single"/>
        </w:rPr>
        <w:tab/>
      </w:r>
      <w:r>
        <w:rPr>
          <w:u w:val="single"/>
        </w:rPr>
        <w:t>19</w:t>
      </w:r>
      <w:r>
        <w:rPr>
          <w:u w:val="single"/>
        </w:rPr>
        <w:tab/>
      </w:r>
      <w:r>
        <w:t>, but don’t they still get to go fishing? “My</w:t>
      </w:r>
      <w:r>
        <w:rPr>
          <w:spacing w:val="36"/>
        </w:rPr>
        <w:t xml:space="preserve"> </w:t>
      </w:r>
      <w:r>
        <w:rPr>
          <w:spacing w:val="-3"/>
        </w:rPr>
        <w:t>boy,</w:t>
      </w:r>
      <w:r>
        <w:rPr>
          <w:spacing w:val="32"/>
        </w:rPr>
        <w:t xml:space="preserve"> </w:t>
      </w:r>
      <w:r>
        <w:t>you</w:t>
      </w:r>
      <w:r>
        <w:rPr>
          <w:spacing w:val="38"/>
        </w:rPr>
        <w:t xml:space="preserve"> </w:t>
      </w:r>
      <w:r>
        <w:t>can’t</w:t>
      </w:r>
      <w:r>
        <w:rPr>
          <w:spacing w:val="37"/>
        </w:rPr>
        <w:t xml:space="preserve"> </w:t>
      </w:r>
      <w:r>
        <w:t>think</w:t>
      </w:r>
      <w:r>
        <w:rPr>
          <w:spacing w:val="37"/>
        </w:rPr>
        <w:t xml:space="preserve"> </w:t>
      </w:r>
      <w:r>
        <w:t>like</w:t>
      </w:r>
      <w:r>
        <w:rPr>
          <w:spacing w:val="35"/>
        </w:rPr>
        <w:t xml:space="preserve"> </w:t>
      </w:r>
      <w:r>
        <w:t>that,”</w:t>
      </w:r>
      <w:r>
        <w:rPr>
          <w:spacing w:val="36"/>
        </w:rPr>
        <w:t xml:space="preserve"> </w:t>
      </w:r>
      <w:r>
        <w:t>his</w:t>
      </w:r>
      <w:r>
        <w:rPr>
          <w:spacing w:val="35"/>
        </w:rPr>
        <w:t xml:space="preserve"> </w:t>
      </w:r>
      <w:r>
        <w:t>dad</w:t>
      </w:r>
      <w:r>
        <w:rPr>
          <w:spacing w:val="38"/>
        </w:rPr>
        <w:t xml:space="preserve"> </w:t>
      </w:r>
      <w:r>
        <w:t>said.</w:t>
      </w:r>
      <w:r>
        <w:rPr>
          <w:spacing w:val="37"/>
        </w:rPr>
        <w:t xml:space="preserve"> </w:t>
      </w:r>
      <w:r>
        <w:t>“There</w:t>
      </w:r>
      <w:r>
        <w:rPr>
          <w:spacing w:val="38"/>
        </w:rPr>
        <w:t xml:space="preserve"> </w:t>
      </w:r>
      <w:r>
        <w:t>is</w:t>
      </w:r>
      <w:r>
        <w:rPr>
          <w:spacing w:val="36"/>
        </w:rPr>
        <w:t xml:space="preserve"> </w:t>
      </w:r>
      <w:r>
        <w:t>a</w:t>
      </w:r>
      <w:r>
        <w:rPr>
          <w:u w:val="single"/>
        </w:rPr>
        <w:t xml:space="preserve"> </w:t>
      </w:r>
      <w:r>
        <w:rPr>
          <w:u w:val="single"/>
        </w:rPr>
        <w:tab/>
      </w:r>
      <w:r>
        <w:rPr>
          <w:u w:val="single"/>
        </w:rPr>
        <w:t>20</w:t>
      </w:r>
      <w:r>
        <w:rPr>
          <w:u w:val="single"/>
        </w:rPr>
        <w:tab/>
      </w:r>
      <w:r>
        <w:t>that people tell in</w:t>
      </w:r>
      <w:r>
        <w:rPr>
          <w:spacing w:val="-31"/>
        </w:rPr>
        <w:t xml:space="preserve"> </w:t>
      </w:r>
      <w:r>
        <w:rPr>
          <w:spacing w:val="-4"/>
        </w:rPr>
        <w:t>our</w:t>
      </w:r>
    </w:p>
    <w:p>
      <w:pPr>
        <w:pStyle w:val="BodyText"/>
      </w:pPr>
      <w:r>
        <w:t>hometown. Listen to it now.”</w:t>
      </w:r>
    </w:p>
    <w:p>
      <w:pPr>
        <w:pStyle w:val="BodyText"/>
        <w:tabs>
          <w:tab w:val="left" w:pos="8802"/>
          <w:tab w:val="left" w:pos="9509"/>
        </w:tabs>
        <w:spacing w:before="122" w:line="348" w:lineRule="auto"/>
        <w:ind w:right="406" w:firstLine="420"/>
      </w:pPr>
      <w:r>
        <w:t>“There  were  two cats  playing  on a  roof.  One  cat got  caught</w:t>
      </w:r>
      <w:r>
        <w:rPr>
          <w:spacing w:val="-24"/>
        </w:rPr>
        <w:t xml:space="preserve"> </w:t>
      </w:r>
      <w:r>
        <w:t>off guard</w:t>
      </w:r>
      <w:r>
        <w:rPr>
          <w:spacing w:val="35"/>
        </w:rPr>
        <w:t xml:space="preserve"> </w:t>
      </w:r>
      <w:r>
        <w:t>and</w:t>
      </w:r>
      <w:r>
        <w:rPr>
          <w:u w:val="single"/>
        </w:rPr>
        <w:t xml:space="preserve"> </w:t>
      </w:r>
      <w:r>
        <w:rPr>
          <w:u w:val="single"/>
        </w:rPr>
        <w:tab/>
      </w:r>
      <w:r>
        <w:rPr>
          <w:u w:val="single"/>
        </w:rPr>
        <w:t>21</w:t>
      </w:r>
      <w:r>
        <w:rPr>
          <w:u w:val="single"/>
        </w:rPr>
        <w:tab/>
      </w:r>
      <w:r>
        <w:t>down the chimney</w:t>
      </w:r>
      <w:r>
        <w:rPr>
          <w:spacing w:val="19"/>
        </w:rPr>
        <w:t xml:space="preserve"> </w:t>
      </w:r>
      <w:r>
        <w:t>while</w:t>
      </w:r>
      <w:r>
        <w:rPr>
          <w:spacing w:val="22"/>
        </w:rPr>
        <w:t xml:space="preserve"> </w:t>
      </w:r>
      <w:r>
        <w:t>holding</w:t>
      </w:r>
      <w:r>
        <w:rPr>
          <w:spacing w:val="19"/>
        </w:rPr>
        <w:t xml:space="preserve"> </w:t>
      </w:r>
      <w:r>
        <w:t>the</w:t>
      </w:r>
      <w:r>
        <w:rPr>
          <w:spacing w:val="19"/>
        </w:rPr>
        <w:t xml:space="preserve"> </w:t>
      </w:r>
      <w:r>
        <w:t>other</w:t>
      </w:r>
      <w:r>
        <w:rPr>
          <w:spacing w:val="21"/>
        </w:rPr>
        <w:t xml:space="preserve"> </w:t>
      </w:r>
      <w:r>
        <w:t>cat.</w:t>
      </w:r>
      <w:r>
        <w:rPr>
          <w:spacing w:val="18"/>
        </w:rPr>
        <w:t xml:space="preserve"> </w:t>
      </w:r>
      <w:r>
        <w:t>When</w:t>
      </w:r>
      <w:r>
        <w:rPr>
          <w:spacing w:val="19"/>
        </w:rPr>
        <w:t xml:space="preserve"> </w:t>
      </w:r>
      <w:r>
        <w:t>the</w:t>
      </w:r>
      <w:r>
        <w:rPr>
          <w:spacing w:val="22"/>
        </w:rPr>
        <w:t xml:space="preserve"> </w:t>
      </w:r>
      <w:r>
        <w:t>two</w:t>
      </w:r>
      <w:r>
        <w:rPr>
          <w:spacing w:val="19"/>
        </w:rPr>
        <w:t xml:space="preserve"> </w:t>
      </w:r>
      <w:r>
        <w:t>cats</w:t>
      </w:r>
      <w:r>
        <w:rPr>
          <w:spacing w:val="23"/>
        </w:rPr>
        <w:t xml:space="preserve"> </w:t>
      </w:r>
      <w:r>
        <w:t>climbed</w:t>
      </w:r>
      <w:r>
        <w:rPr>
          <w:spacing w:val="19"/>
        </w:rPr>
        <w:t xml:space="preserve"> </w:t>
      </w:r>
      <w:r>
        <w:t>out</w:t>
      </w:r>
      <w:r>
        <w:rPr>
          <w:spacing w:val="21"/>
        </w:rPr>
        <w:t xml:space="preserve"> </w:t>
      </w:r>
      <w:r>
        <w:t>of</w:t>
      </w:r>
      <w:r>
        <w:rPr>
          <w:spacing w:val="21"/>
        </w:rPr>
        <w:t xml:space="preserve"> </w:t>
      </w:r>
      <w:r>
        <w:t>the</w:t>
      </w:r>
      <w:r>
        <w:rPr>
          <w:spacing w:val="19"/>
        </w:rPr>
        <w:t xml:space="preserve"> </w:t>
      </w:r>
      <w:r>
        <w:t>chimney,</w:t>
      </w:r>
      <w:r>
        <w:rPr>
          <w:spacing w:val="19"/>
        </w:rPr>
        <w:t xml:space="preserve"> </w:t>
      </w:r>
      <w:r>
        <w:t>one</w:t>
      </w:r>
      <w:r>
        <w:rPr>
          <w:spacing w:val="22"/>
        </w:rPr>
        <w:t xml:space="preserve"> </w:t>
      </w:r>
      <w:r>
        <w:t>of</w:t>
      </w:r>
      <w:r>
        <w:rPr>
          <w:spacing w:val="18"/>
        </w:rPr>
        <w:t xml:space="preserve"> </w:t>
      </w:r>
      <w:r>
        <w:t>the</w:t>
      </w:r>
      <w:r>
        <w:rPr>
          <w:spacing w:val="22"/>
        </w:rPr>
        <w:t xml:space="preserve"> </w:t>
      </w:r>
      <w:r>
        <w:t>cats</w:t>
      </w:r>
      <w:r>
        <w:rPr>
          <w:spacing w:val="20"/>
        </w:rPr>
        <w:t xml:space="preserve"> </w:t>
      </w:r>
      <w:r>
        <w:t>had</w:t>
      </w:r>
    </w:p>
    <w:p>
      <w:pPr>
        <w:pStyle w:val="BodyText"/>
        <w:spacing w:line="294" w:lineRule="exact"/>
      </w:pPr>
      <w:r>
        <w:t>so</w:t>
      </w:r>
      <w:r>
        <w:rPr>
          <w:spacing w:val="-34"/>
        </w:rPr>
        <w:t>o</w:t>
      </w:r>
      <w:r>
        <w:rPr>
          <w:rFonts w:ascii="宋体" w:eastAsia="宋体" w:hAnsi="宋体" w:hint="eastAsia"/>
          <w:spacing w:val="-207"/>
        </w:rPr>
        <w:t>（</w:t>
      </w:r>
      <w:r>
        <w:t>t</w:t>
      </w:r>
      <w:r>
        <w:rPr>
          <w:spacing w:val="9"/>
        </w:rPr>
        <w:t xml:space="preserve">  </w:t>
      </w:r>
      <w:r>
        <w:rPr>
          <w:rFonts w:ascii="宋体" w:eastAsia="宋体" w:hAnsi="宋体" w:hint="eastAsia"/>
          <w:spacing w:val="1"/>
        </w:rPr>
        <w:t>烟灰</w:t>
      </w:r>
      <w:r>
        <w:rPr>
          <w:rFonts w:ascii="宋体" w:eastAsia="宋体" w:hAnsi="宋体" w:hint="eastAsia"/>
          <w:spacing w:val="-99"/>
        </w:rPr>
        <w:t>）</w:t>
      </w:r>
      <w:r>
        <w:t>on</w:t>
      </w:r>
      <w:r>
        <w:rPr>
          <w:spacing w:val="2"/>
        </w:rPr>
        <w:t xml:space="preserve"> </w:t>
      </w:r>
      <w:r>
        <w:t xml:space="preserve">his </w:t>
      </w:r>
      <w:r>
        <w:rPr>
          <w:spacing w:val="-1"/>
        </w:rPr>
        <w:t>fac</w:t>
      </w:r>
      <w:r>
        <w:rPr>
          <w:spacing w:val="1"/>
        </w:rPr>
        <w:t xml:space="preserve">e, </w:t>
      </w:r>
      <w:r>
        <w:rPr>
          <w:spacing w:val="-1"/>
        </w:rPr>
        <w:t>w</w:t>
      </w:r>
      <w:r>
        <w:t>hile</w:t>
      </w:r>
      <w:r>
        <w:rPr>
          <w:spacing w:val="1"/>
        </w:rPr>
        <w:t xml:space="preserve"> </w:t>
      </w:r>
      <w:r>
        <w:t>the</w:t>
      </w:r>
      <w:r>
        <w:rPr>
          <w:spacing w:val="1"/>
        </w:rPr>
        <w:t xml:space="preserve"> </w:t>
      </w:r>
      <w:r>
        <w:t>oth</w:t>
      </w:r>
      <w:r>
        <w:rPr>
          <w:spacing w:val="-1"/>
        </w:rPr>
        <w:t>e</w:t>
      </w:r>
      <w:r>
        <w:t>r</w:t>
      </w:r>
      <w:r>
        <w:rPr>
          <w:spacing w:val="1"/>
        </w:rPr>
        <w:t xml:space="preserve"> </w:t>
      </w:r>
      <w:r>
        <w:rPr>
          <w:spacing w:val="-1"/>
        </w:rPr>
        <w:t>ca</w:t>
      </w:r>
      <w:r>
        <w:t>t</w:t>
      </w:r>
      <w:r>
        <w:rPr>
          <w:spacing w:val="-13"/>
        </w:rPr>
        <w:t>’</w:t>
      </w:r>
      <w:r>
        <w:t>s</w:t>
      </w:r>
      <w:r>
        <w:rPr>
          <w:spacing w:val="2"/>
        </w:rPr>
        <w:t xml:space="preserve"> </w:t>
      </w:r>
      <w:r>
        <w:rPr>
          <w:spacing w:val="-1"/>
        </w:rPr>
        <w:t>fa</w:t>
      </w:r>
      <w:r>
        <w:rPr>
          <w:spacing w:val="1"/>
        </w:rPr>
        <w:t>c</w:t>
      </w:r>
      <w:r>
        <w:t>e</w:t>
      </w:r>
      <w:r>
        <w:rPr>
          <w:spacing w:val="1"/>
        </w:rPr>
        <w:t xml:space="preserve"> </w:t>
      </w:r>
      <w:r>
        <w:rPr>
          <w:spacing w:val="-1"/>
        </w:rPr>
        <w:t>wa</w:t>
      </w:r>
      <w:r>
        <w:t>s</w:t>
      </w:r>
      <w:r>
        <w:rPr>
          <w:spacing w:val="2"/>
        </w:rPr>
        <w:t xml:space="preserve"> </w:t>
      </w:r>
      <w:r>
        <w:rPr>
          <w:spacing w:val="-1"/>
        </w:rPr>
        <w:t>c</w:t>
      </w:r>
      <w:r>
        <w:t>l</w:t>
      </w:r>
      <w:r>
        <w:rPr>
          <w:spacing w:val="-1"/>
        </w:rPr>
        <w:t>ea</w:t>
      </w:r>
      <w:r>
        <w:t>n.</w:t>
      </w:r>
      <w:r>
        <w:rPr>
          <w:spacing w:val="4"/>
        </w:rPr>
        <w:t xml:space="preserve"> </w:t>
      </w:r>
      <w:r>
        <w:t>S</w:t>
      </w:r>
      <w:r>
        <w:rPr>
          <w:spacing w:val="-1"/>
        </w:rPr>
        <w:t>ee</w:t>
      </w:r>
      <w:r>
        <w:t>ing the</w:t>
      </w:r>
      <w:r>
        <w:rPr>
          <w:spacing w:val="1"/>
        </w:rPr>
        <w:t xml:space="preserve"> </w:t>
      </w:r>
      <w:r>
        <w:t>soot</w:t>
      </w:r>
      <w:r>
        <w:rPr>
          <w:spacing w:val="-1"/>
        </w:rPr>
        <w:t>-fa</w:t>
      </w:r>
      <w:r>
        <w:rPr>
          <w:spacing w:val="1"/>
        </w:rPr>
        <w:t>c</w:t>
      </w:r>
      <w:r>
        <w:rPr>
          <w:spacing w:val="-1"/>
        </w:rPr>
        <w:t>e</w:t>
      </w:r>
      <w:r>
        <w:t>d</w:t>
      </w:r>
      <w:r>
        <w:rPr>
          <w:spacing w:val="4"/>
        </w:rPr>
        <w:t xml:space="preserve"> </w:t>
      </w:r>
      <w:r>
        <w:rPr>
          <w:spacing w:val="-1"/>
        </w:rPr>
        <w:t>ca</w:t>
      </w:r>
      <w:r>
        <w:t>t,</w:t>
      </w:r>
      <w:r>
        <w:rPr>
          <w:spacing w:val="2"/>
        </w:rPr>
        <w:t xml:space="preserve"> </w:t>
      </w:r>
      <w:r>
        <w:t>the</w:t>
      </w:r>
      <w:r>
        <w:rPr>
          <w:spacing w:val="1"/>
        </w:rPr>
        <w:t xml:space="preserve"> </w:t>
      </w:r>
      <w:r>
        <w:rPr>
          <w:spacing w:val="-1"/>
        </w:rPr>
        <w:t>c</w:t>
      </w:r>
      <w:r>
        <w:t>l</w:t>
      </w:r>
      <w:r>
        <w:rPr>
          <w:spacing w:val="-1"/>
        </w:rPr>
        <w:t>ea</w:t>
      </w:r>
      <w:r>
        <w:t>n</w:t>
      </w:r>
      <w:r>
        <w:rPr>
          <w:spacing w:val="4"/>
        </w:rPr>
        <w:t xml:space="preserve"> </w:t>
      </w:r>
      <w:r>
        <w:rPr>
          <w:spacing w:val="-1"/>
        </w:rPr>
        <w:t>ca</w:t>
      </w:r>
      <w:r>
        <w:t>t</w:t>
      </w:r>
      <w:r>
        <w:rPr>
          <w:spacing w:val="2"/>
        </w:rPr>
        <w:t xml:space="preserve"> </w:t>
      </w:r>
      <w:r>
        <w:t>thou</w:t>
      </w:r>
      <w:r>
        <w:rPr>
          <w:spacing w:val="-3"/>
        </w:rPr>
        <w:t>g</w:t>
      </w:r>
      <w:r>
        <w:t>ht</w:t>
      </w:r>
    </w:p>
    <w:p>
      <w:pPr>
        <w:pStyle w:val="BodyText"/>
        <w:tabs>
          <w:tab w:val="left" w:pos="2300"/>
          <w:tab w:val="left" w:pos="2947"/>
        </w:tabs>
        <w:spacing w:before="107" w:line="348" w:lineRule="auto"/>
        <w:ind w:right="432"/>
      </w:pPr>
      <w:r>
        <w:t>its face</w:t>
      </w:r>
      <w:r>
        <w:rPr>
          <w:spacing w:val="26"/>
        </w:rPr>
        <w:t xml:space="preserve"> </w:t>
      </w:r>
      <w:r>
        <w:t>must</w:t>
      </w:r>
      <w:r>
        <w:rPr>
          <w:spacing w:val="14"/>
        </w:rPr>
        <w:t xml:space="preserve"> </w:t>
      </w:r>
      <w:r>
        <w:t>be</w:t>
      </w:r>
      <w:r>
        <w:rPr>
          <w:u w:val="single"/>
        </w:rPr>
        <w:t xml:space="preserve"> </w:t>
      </w:r>
      <w:r>
        <w:rPr>
          <w:u w:val="single"/>
        </w:rPr>
        <w:tab/>
      </w:r>
      <w:r>
        <w:rPr>
          <w:u w:val="single"/>
        </w:rPr>
        <w:t>22</w:t>
      </w:r>
      <w:r>
        <w:rPr>
          <w:u w:val="single"/>
        </w:rPr>
        <w:tab/>
      </w:r>
      <w:r>
        <w:t>, so it quickly ran to the riverside and washed its face. The soot-faced cat saw the clean-faced cat and thought its face was also clean, so it just swaggered down the</w:t>
      </w:r>
      <w:r>
        <w:rPr>
          <w:spacing w:val="-7"/>
        </w:rPr>
        <w:t xml:space="preserve"> </w:t>
      </w:r>
      <w:r>
        <w:t>street.”</w:t>
      </w:r>
    </w:p>
    <w:p>
      <w:pPr>
        <w:pStyle w:val="BodyText"/>
        <w:tabs>
          <w:tab w:val="left" w:pos="4091"/>
          <w:tab w:val="left" w:pos="4735"/>
        </w:tabs>
        <w:spacing w:before="1"/>
        <w:ind w:left="637"/>
      </w:pPr>
      <w:r>
        <w:t>“Einstein, no one can</w:t>
      </w:r>
      <w:r>
        <w:rPr>
          <w:spacing w:val="54"/>
        </w:rPr>
        <w:t xml:space="preserve"> </w:t>
      </w:r>
      <w:r>
        <w:t>be</w:t>
      </w:r>
      <w:r>
        <w:rPr>
          <w:spacing w:val="14"/>
        </w:rPr>
        <w:t xml:space="preserve"> </w:t>
      </w:r>
      <w:r>
        <w:t>your</w:t>
      </w:r>
      <w:r>
        <w:rPr>
          <w:u w:val="single"/>
        </w:rPr>
        <w:t xml:space="preserve"> </w:t>
      </w:r>
      <w:r>
        <w:rPr>
          <w:u w:val="single"/>
        </w:rPr>
        <w:tab/>
      </w:r>
      <w:r>
        <w:rPr>
          <w:u w:val="single"/>
        </w:rPr>
        <w:t>23</w:t>
      </w:r>
      <w:r>
        <w:rPr>
          <w:u w:val="single"/>
        </w:rPr>
        <w:tab/>
      </w:r>
      <w:r>
        <w:t>.</w:t>
      </w:r>
      <w:r>
        <w:rPr>
          <w:spacing w:val="6"/>
        </w:rPr>
        <w:t xml:space="preserve"> </w:t>
      </w:r>
      <w:r>
        <w:rPr>
          <w:spacing w:val="-8"/>
        </w:rPr>
        <w:t>You</w:t>
      </w:r>
      <w:r>
        <w:rPr>
          <w:spacing w:val="13"/>
        </w:rPr>
        <w:t xml:space="preserve"> </w:t>
      </w:r>
      <w:r>
        <w:t>have</w:t>
      </w:r>
      <w:r>
        <w:rPr>
          <w:spacing w:val="13"/>
        </w:rPr>
        <w:t xml:space="preserve"> </w:t>
      </w:r>
      <w:r>
        <w:t>to</w:t>
      </w:r>
      <w:r>
        <w:rPr>
          <w:spacing w:val="13"/>
        </w:rPr>
        <w:t xml:space="preserve"> </w:t>
      </w:r>
      <w:r>
        <w:t>think</w:t>
      </w:r>
      <w:r>
        <w:rPr>
          <w:spacing w:val="13"/>
        </w:rPr>
        <w:t xml:space="preserve"> </w:t>
      </w:r>
      <w:r>
        <w:t>for</w:t>
      </w:r>
      <w:r>
        <w:rPr>
          <w:spacing w:val="15"/>
        </w:rPr>
        <w:t xml:space="preserve"> </w:t>
      </w:r>
      <w:r>
        <w:t>yourself.</w:t>
      </w:r>
      <w:r>
        <w:rPr>
          <w:spacing w:val="15"/>
        </w:rPr>
        <w:t xml:space="preserve"> </w:t>
      </w:r>
      <w:r>
        <w:t>If</w:t>
      </w:r>
      <w:r>
        <w:rPr>
          <w:spacing w:val="17"/>
        </w:rPr>
        <w:t xml:space="preserve"> </w:t>
      </w:r>
      <w:r>
        <w:t>you</w:t>
      </w:r>
      <w:r>
        <w:rPr>
          <w:spacing w:val="15"/>
        </w:rPr>
        <w:t xml:space="preserve"> </w:t>
      </w:r>
      <w:r>
        <w:t>take</w:t>
      </w:r>
      <w:r>
        <w:rPr>
          <w:spacing w:val="13"/>
        </w:rPr>
        <w:t xml:space="preserve"> </w:t>
      </w:r>
      <w:r>
        <w:t>your</w:t>
      </w:r>
      <w:r>
        <w:rPr>
          <w:spacing w:val="17"/>
        </w:rPr>
        <w:t xml:space="preserve"> </w:t>
      </w:r>
      <w:r>
        <w:t>cues</w:t>
      </w:r>
      <w:r>
        <w:rPr>
          <w:spacing w:val="13"/>
        </w:rPr>
        <w:t xml:space="preserve"> </w:t>
      </w:r>
      <w:r>
        <w:t>from</w:t>
      </w:r>
    </w:p>
    <w:p>
      <w:pPr>
        <w:pStyle w:val="BodyText"/>
        <w:spacing w:before="109"/>
      </w:pPr>
      <w:r>
        <w:rPr>
          <w:rFonts w:ascii="宋体" w:eastAsia="宋体" w:hAnsi="宋体" w:hint="eastAsia"/>
        </w:rPr>
        <w:t>（模仿）</w:t>
      </w:r>
      <w:r>
        <w:t>others, you will never learn.”</w:t>
      </w:r>
    </w:p>
    <w:p>
      <w:pPr>
        <w:pStyle w:val="BodyText"/>
        <w:tabs>
          <w:tab w:val="left" w:pos="3327"/>
          <w:tab w:val="left" w:pos="3987"/>
        </w:tabs>
        <w:spacing w:before="107"/>
        <w:ind w:left="637"/>
      </w:pPr>
      <w:r>
        <w:t>Hearing</w:t>
      </w:r>
      <w:r>
        <w:rPr>
          <w:spacing w:val="17"/>
        </w:rPr>
        <w:t xml:space="preserve"> </w:t>
      </w:r>
      <w:r>
        <w:t>this,</w:t>
      </w:r>
      <w:r>
        <w:rPr>
          <w:spacing w:val="18"/>
        </w:rPr>
        <w:t xml:space="preserve"> </w:t>
      </w:r>
      <w:r>
        <w:t>Einstein</w:t>
      </w:r>
      <w:r>
        <w:rPr>
          <w:u w:val="single"/>
        </w:rPr>
        <w:t xml:space="preserve"> </w:t>
      </w:r>
      <w:r>
        <w:rPr>
          <w:u w:val="single"/>
        </w:rPr>
        <w:tab/>
      </w:r>
      <w:r>
        <w:rPr>
          <w:u w:val="single"/>
        </w:rPr>
        <w:t>24</w:t>
      </w:r>
      <w:r>
        <w:rPr>
          <w:u w:val="single"/>
        </w:rPr>
        <w:tab/>
      </w:r>
      <w:r>
        <w:t>his</w:t>
      </w:r>
      <w:r>
        <w:rPr>
          <w:spacing w:val="19"/>
        </w:rPr>
        <w:t xml:space="preserve"> </w:t>
      </w:r>
      <w:r>
        <w:t>fishing</w:t>
      </w:r>
      <w:r>
        <w:rPr>
          <w:spacing w:val="18"/>
        </w:rPr>
        <w:t xml:space="preserve"> </w:t>
      </w:r>
      <w:r>
        <w:t>rod</w:t>
      </w:r>
      <w:r>
        <w:rPr>
          <w:spacing w:val="20"/>
        </w:rPr>
        <w:t xml:space="preserve"> </w:t>
      </w:r>
      <w:r>
        <w:t>and</w:t>
      </w:r>
      <w:r>
        <w:rPr>
          <w:spacing w:val="21"/>
        </w:rPr>
        <w:t xml:space="preserve"> </w:t>
      </w:r>
      <w:r>
        <w:t>returned</w:t>
      </w:r>
      <w:r>
        <w:rPr>
          <w:spacing w:val="20"/>
        </w:rPr>
        <w:t xml:space="preserve"> </w:t>
      </w:r>
      <w:r>
        <w:t>to</w:t>
      </w:r>
      <w:r>
        <w:rPr>
          <w:spacing w:val="18"/>
        </w:rPr>
        <w:t xml:space="preserve"> </w:t>
      </w:r>
      <w:r>
        <w:t>his</w:t>
      </w:r>
      <w:r>
        <w:rPr>
          <w:spacing w:val="21"/>
        </w:rPr>
        <w:t xml:space="preserve"> </w:t>
      </w:r>
      <w:r>
        <w:t>room.</w:t>
      </w:r>
      <w:r>
        <w:rPr>
          <w:spacing w:val="18"/>
        </w:rPr>
        <w:t xml:space="preserve"> </w:t>
      </w:r>
      <w:r>
        <w:t>He</w:t>
      </w:r>
      <w:r>
        <w:rPr>
          <w:spacing w:val="22"/>
        </w:rPr>
        <w:t xml:space="preserve"> </w:t>
      </w:r>
      <w:r>
        <w:t>decided</w:t>
      </w:r>
      <w:r>
        <w:rPr>
          <w:spacing w:val="20"/>
        </w:rPr>
        <w:t xml:space="preserve"> </w:t>
      </w:r>
      <w:r>
        <w:t>to</w:t>
      </w:r>
      <w:r>
        <w:rPr>
          <w:spacing w:val="21"/>
        </w:rPr>
        <w:t xml:space="preserve"> </w:t>
      </w:r>
      <w:r>
        <w:t>pay</w:t>
      </w:r>
      <w:r>
        <w:rPr>
          <w:spacing w:val="18"/>
        </w:rPr>
        <w:t xml:space="preserve"> </w:t>
      </w:r>
      <w:r>
        <w:t>more</w:t>
      </w:r>
    </w:p>
    <w:p>
      <w:pPr>
        <w:pStyle w:val="BodyText"/>
        <w:tabs>
          <w:tab w:val="left" w:pos="9877"/>
          <w:tab w:val="left" w:pos="10476"/>
        </w:tabs>
        <w:spacing w:before="75"/>
        <w:ind w:left="0" w:firstLine="0" w:leftChars="0" w:firstLineChars="0"/>
      </w:pPr>
      <w:r>
        <w:t>attention to his studies and less attention to what his friends were doing. This allowed him</w:t>
      </w:r>
      <w:r>
        <w:rPr>
          <w:spacing w:val="-22"/>
        </w:rPr>
        <w:t xml:space="preserve"> </w:t>
      </w:r>
      <w:r>
        <w:t>to</w:t>
      </w:r>
      <w:r>
        <w:rPr>
          <w:spacing w:val="-1"/>
        </w:rPr>
        <w:t xml:space="preserve"> </w:t>
      </w:r>
      <w:r>
        <w:t>be</w:t>
      </w:r>
      <w:r>
        <w:rPr>
          <w:u w:val="single"/>
        </w:rPr>
        <w:t xml:space="preserve"> </w:t>
      </w:r>
      <w:r>
        <w:rPr>
          <w:u w:val="single"/>
        </w:rPr>
        <w:tab/>
      </w:r>
      <w:r>
        <w:rPr>
          <w:u w:val="single"/>
        </w:rPr>
        <w:t>25</w:t>
      </w:r>
      <w:r>
        <w:rPr>
          <w:u w:val="single"/>
        </w:rPr>
        <w:tab/>
      </w:r>
      <w:r>
        <w:t>.</w:t>
      </w:r>
    </w:p>
    <w:p>
      <w:pPr>
        <w:pStyle w:val="BodyText"/>
        <w:spacing w:before="8"/>
        <w:ind w:left="0"/>
        <w:rPr>
          <w:sz w:val="11"/>
        </w:rPr>
      </w:pPr>
    </w:p>
    <w:tbl>
      <w:tblPr>
        <w:tblStyle w:val="TableNormal"/>
        <w:tblW w:w="0" w:type="auto"/>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3392"/>
        <w:gridCol w:w="2944"/>
        <w:gridCol w:w="2537"/>
      </w:tblGrid>
      <w:tr>
        <w:tblPrEx>
          <w:tblW w:w="0" w:type="auto"/>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1532"/>
        </w:trPr>
        <w:tc>
          <w:tcPr>
            <w:tcW w:w="3392" w:type="dxa"/>
          </w:tcPr>
          <w:p>
            <w:pPr>
              <w:pStyle w:val="TableParagraph"/>
              <w:tabs>
                <w:tab w:val="left" w:pos="369"/>
              </w:tabs>
              <w:spacing w:before="0" w:line="266" w:lineRule="exact"/>
              <w:ind w:left="50"/>
              <w:rPr>
                <w:sz w:val="24"/>
              </w:rPr>
            </w:pPr>
            <w:r>
              <w:rPr>
                <w:sz w:val="24"/>
              </w:rPr>
              <w:t>(</w:t>
            </w:r>
            <w:r>
              <w:rPr>
                <w:sz w:val="24"/>
              </w:rPr>
              <w:tab/>
            </w:r>
            <w:r>
              <w:rPr>
                <w:sz w:val="24"/>
              </w:rPr>
              <w:t>) 16. A.</w:t>
            </w:r>
            <w:r>
              <w:rPr>
                <w:spacing w:val="-41"/>
                <w:sz w:val="24"/>
              </w:rPr>
              <w:t xml:space="preserve"> </w:t>
            </w:r>
            <w:r>
              <w:rPr>
                <w:sz w:val="24"/>
              </w:rPr>
              <w:t>fun</w:t>
            </w:r>
          </w:p>
          <w:p>
            <w:pPr>
              <w:pStyle w:val="TableParagraph"/>
              <w:tabs>
                <w:tab w:val="left" w:pos="369"/>
              </w:tabs>
              <w:spacing w:before="122" w:line="348" w:lineRule="auto"/>
              <w:ind w:left="50" w:right="1487"/>
              <w:rPr>
                <w:sz w:val="24"/>
              </w:rPr>
            </w:pPr>
            <w:r>
              <w:rPr>
                <w:sz w:val="24"/>
              </w:rPr>
              <w:t>(</w:t>
            </w:r>
            <w:r>
              <w:rPr>
                <w:sz w:val="24"/>
              </w:rPr>
              <w:tab/>
            </w:r>
            <w:r>
              <w:rPr>
                <w:sz w:val="24"/>
              </w:rPr>
              <w:t xml:space="preserve">) 17. A. </w:t>
            </w:r>
            <w:r>
              <w:rPr>
                <w:spacing w:val="-4"/>
                <w:sz w:val="24"/>
              </w:rPr>
              <w:t xml:space="preserve">happily </w:t>
            </w:r>
            <w:r>
              <w:rPr>
                <w:sz w:val="24"/>
              </w:rPr>
              <w:t>(</w:t>
            </w:r>
            <w:r>
              <w:rPr>
                <w:sz w:val="24"/>
              </w:rPr>
              <w:tab/>
            </w:r>
            <w:r>
              <w:rPr>
                <w:sz w:val="24"/>
              </w:rPr>
              <w:t>) 18. A.</w:t>
            </w:r>
            <w:r>
              <w:rPr>
                <w:spacing w:val="-41"/>
                <w:sz w:val="24"/>
              </w:rPr>
              <w:t xml:space="preserve"> </w:t>
            </w:r>
            <w:r>
              <w:rPr>
                <w:sz w:val="24"/>
              </w:rPr>
              <w:t>fond</w:t>
            </w:r>
          </w:p>
          <w:p>
            <w:pPr>
              <w:pStyle w:val="TableParagraph"/>
              <w:tabs>
                <w:tab w:val="left" w:pos="369"/>
              </w:tabs>
              <w:spacing w:before="1"/>
              <w:ind w:left="50"/>
              <w:rPr>
                <w:sz w:val="24"/>
              </w:rPr>
            </w:pPr>
            <w:r>
              <w:rPr>
                <w:sz w:val="24"/>
              </w:rPr>
              <w:t>(</w:t>
            </w:r>
            <w:r>
              <w:rPr>
                <w:sz w:val="24"/>
              </w:rPr>
              <w:tab/>
            </w:r>
            <w:r>
              <w:rPr>
                <w:sz w:val="24"/>
              </w:rPr>
              <w:t>) 19. A.</w:t>
            </w:r>
            <w:r>
              <w:rPr>
                <w:spacing w:val="-41"/>
                <w:sz w:val="24"/>
              </w:rPr>
              <w:t xml:space="preserve"> </w:t>
            </w:r>
            <w:r>
              <w:rPr>
                <w:sz w:val="24"/>
              </w:rPr>
              <w:t>played</w:t>
            </w:r>
          </w:p>
        </w:tc>
        <w:tc>
          <w:tcPr>
            <w:tcW w:w="2944" w:type="dxa"/>
          </w:tcPr>
          <w:p>
            <w:pPr>
              <w:pStyle w:val="TableParagraph"/>
              <w:spacing w:before="0" w:line="266" w:lineRule="exact"/>
              <w:ind w:left="857"/>
              <w:rPr>
                <w:sz w:val="24"/>
              </w:rPr>
            </w:pPr>
            <w:r>
              <w:rPr>
                <w:sz w:val="24"/>
              </w:rPr>
              <w:t>B. lonely</w:t>
            </w:r>
          </w:p>
          <w:p>
            <w:pPr>
              <w:pStyle w:val="TableParagraph"/>
              <w:spacing w:before="122"/>
              <w:ind w:left="857"/>
              <w:rPr>
                <w:sz w:val="24"/>
              </w:rPr>
            </w:pPr>
            <w:r>
              <w:rPr>
                <w:sz w:val="24"/>
              </w:rPr>
              <w:t>B. calmly</w:t>
            </w:r>
          </w:p>
          <w:p>
            <w:pPr>
              <w:pStyle w:val="TableParagraph"/>
              <w:spacing w:before="125"/>
              <w:ind w:left="857"/>
              <w:rPr>
                <w:sz w:val="24"/>
              </w:rPr>
            </w:pPr>
            <w:r>
              <w:rPr>
                <w:sz w:val="24"/>
              </w:rPr>
              <w:t>B. interested</w:t>
            </w:r>
          </w:p>
          <w:p>
            <w:pPr>
              <w:pStyle w:val="TableParagraph"/>
              <w:spacing w:before="125"/>
              <w:ind w:left="857"/>
              <w:rPr>
                <w:sz w:val="24"/>
              </w:rPr>
            </w:pPr>
            <w:r>
              <w:rPr>
                <w:sz w:val="24"/>
              </w:rPr>
              <w:t>B. missed</w:t>
            </w:r>
          </w:p>
        </w:tc>
        <w:tc>
          <w:tcPr>
            <w:tcW w:w="2537" w:type="dxa"/>
          </w:tcPr>
          <w:p>
            <w:pPr>
              <w:pStyle w:val="TableParagraph"/>
              <w:spacing w:before="0" w:line="266" w:lineRule="exact"/>
              <w:ind w:left="853"/>
              <w:rPr>
                <w:sz w:val="24"/>
              </w:rPr>
            </w:pPr>
            <w:r>
              <w:rPr>
                <w:sz w:val="24"/>
              </w:rPr>
              <w:t>C. busy</w:t>
            </w:r>
          </w:p>
          <w:p>
            <w:pPr>
              <w:pStyle w:val="TableParagraph"/>
              <w:spacing w:before="122"/>
              <w:ind w:left="853"/>
              <w:rPr>
                <w:sz w:val="24"/>
              </w:rPr>
            </w:pPr>
            <w:r>
              <w:rPr>
                <w:sz w:val="24"/>
              </w:rPr>
              <w:t>C. excitedly</w:t>
            </w:r>
          </w:p>
          <w:p>
            <w:pPr>
              <w:pStyle w:val="TableParagraph"/>
              <w:spacing w:before="125"/>
              <w:ind w:left="853"/>
              <w:rPr>
                <w:sz w:val="24"/>
              </w:rPr>
            </w:pPr>
            <w:r>
              <w:rPr>
                <w:sz w:val="24"/>
              </w:rPr>
              <w:t>C. keen</w:t>
            </w:r>
          </w:p>
          <w:p>
            <w:pPr>
              <w:pStyle w:val="TableParagraph"/>
              <w:spacing w:before="125"/>
              <w:ind w:left="853"/>
              <w:rPr>
                <w:sz w:val="24"/>
              </w:rPr>
            </w:pPr>
            <w:r>
              <w:rPr>
                <w:sz w:val="24"/>
              </w:rPr>
              <w:t>C. failed</w:t>
            </w:r>
          </w:p>
        </w:tc>
      </w:tr>
      <w:tr>
        <w:tblPrEx>
          <w:tblW w:w="0" w:type="auto"/>
          <w:tblInd w:w="175" w:type="dxa"/>
          <w:tblLayout w:type="fixed"/>
          <w:tblCellMar>
            <w:top w:w="0" w:type="dxa"/>
            <w:left w:w="0" w:type="dxa"/>
            <w:bottom w:w="0" w:type="dxa"/>
            <w:right w:w="0" w:type="dxa"/>
          </w:tblCellMar>
        </w:tblPrEx>
        <w:trPr>
          <w:trHeight w:val="399"/>
        </w:trPr>
        <w:tc>
          <w:tcPr>
            <w:tcW w:w="3392" w:type="dxa"/>
          </w:tcPr>
          <w:p>
            <w:pPr>
              <w:pStyle w:val="TableParagraph"/>
              <w:tabs>
                <w:tab w:val="left" w:pos="369"/>
              </w:tabs>
              <w:spacing w:before="56"/>
              <w:ind w:left="50"/>
              <w:rPr>
                <w:sz w:val="24"/>
              </w:rPr>
            </w:pPr>
            <w:r>
              <w:rPr>
                <w:sz w:val="24"/>
              </w:rPr>
              <w:t>(</w:t>
            </w:r>
            <w:r>
              <w:rPr>
                <w:sz w:val="24"/>
              </w:rPr>
              <w:tab/>
            </w:r>
            <w:r>
              <w:rPr>
                <w:sz w:val="24"/>
              </w:rPr>
              <w:t>) 20. A.</w:t>
            </w:r>
            <w:r>
              <w:rPr>
                <w:spacing w:val="-41"/>
                <w:sz w:val="24"/>
              </w:rPr>
              <w:t xml:space="preserve"> </w:t>
            </w:r>
            <w:r>
              <w:rPr>
                <w:sz w:val="24"/>
              </w:rPr>
              <w:t>film</w:t>
            </w:r>
          </w:p>
        </w:tc>
        <w:tc>
          <w:tcPr>
            <w:tcW w:w="2944" w:type="dxa"/>
          </w:tcPr>
          <w:p>
            <w:pPr>
              <w:pStyle w:val="TableParagraph"/>
              <w:spacing w:before="56"/>
              <w:ind w:left="857"/>
              <w:rPr>
                <w:sz w:val="24"/>
              </w:rPr>
            </w:pPr>
            <w:r>
              <w:rPr>
                <w:sz w:val="24"/>
              </w:rPr>
              <w:t>B. song</w:t>
            </w:r>
          </w:p>
        </w:tc>
        <w:tc>
          <w:tcPr>
            <w:tcW w:w="2537" w:type="dxa"/>
          </w:tcPr>
          <w:p>
            <w:pPr>
              <w:pStyle w:val="TableParagraph"/>
              <w:spacing w:before="56"/>
              <w:ind w:left="853"/>
              <w:rPr>
                <w:sz w:val="24"/>
              </w:rPr>
            </w:pPr>
            <w:r>
              <w:rPr>
                <w:sz w:val="24"/>
              </w:rPr>
              <w:t>C. fable</w:t>
            </w:r>
          </w:p>
        </w:tc>
      </w:tr>
      <w:tr>
        <w:tblPrEx>
          <w:tblW w:w="0" w:type="auto"/>
          <w:tblInd w:w="175" w:type="dxa"/>
          <w:tblLayout w:type="fixed"/>
          <w:tblCellMar>
            <w:top w:w="0" w:type="dxa"/>
            <w:left w:w="0" w:type="dxa"/>
            <w:bottom w:w="0" w:type="dxa"/>
            <w:right w:w="0" w:type="dxa"/>
          </w:tblCellMar>
        </w:tblPrEx>
        <w:trPr>
          <w:trHeight w:val="400"/>
        </w:trPr>
        <w:tc>
          <w:tcPr>
            <w:tcW w:w="3392" w:type="dxa"/>
          </w:tcPr>
          <w:p>
            <w:pPr>
              <w:pStyle w:val="TableParagraph"/>
              <w:tabs>
                <w:tab w:val="left" w:pos="369"/>
              </w:tabs>
              <w:ind w:left="50"/>
              <w:rPr>
                <w:sz w:val="24"/>
              </w:rPr>
            </w:pPr>
            <w:r>
              <w:rPr>
                <w:sz w:val="24"/>
              </w:rPr>
              <w:t>(</w:t>
            </w:r>
            <w:r>
              <w:rPr>
                <w:sz w:val="24"/>
              </w:rPr>
              <w:tab/>
            </w:r>
            <w:r>
              <w:rPr>
                <w:sz w:val="24"/>
              </w:rPr>
              <w:t>) 21. A.</w:t>
            </w:r>
            <w:r>
              <w:rPr>
                <w:spacing w:val="-41"/>
                <w:sz w:val="24"/>
              </w:rPr>
              <w:t xml:space="preserve"> </w:t>
            </w:r>
            <w:r>
              <w:rPr>
                <w:sz w:val="24"/>
              </w:rPr>
              <w:t>fell</w:t>
            </w:r>
          </w:p>
        </w:tc>
        <w:tc>
          <w:tcPr>
            <w:tcW w:w="2944" w:type="dxa"/>
          </w:tcPr>
          <w:p>
            <w:pPr>
              <w:pStyle w:val="TableParagraph"/>
              <w:ind w:left="857"/>
              <w:rPr>
                <w:sz w:val="24"/>
              </w:rPr>
            </w:pPr>
            <w:r>
              <w:rPr>
                <w:sz w:val="24"/>
              </w:rPr>
              <w:t>B. flew</w:t>
            </w:r>
          </w:p>
        </w:tc>
        <w:tc>
          <w:tcPr>
            <w:tcW w:w="2537" w:type="dxa"/>
          </w:tcPr>
          <w:p>
            <w:pPr>
              <w:pStyle w:val="TableParagraph"/>
              <w:ind w:left="853"/>
              <w:rPr>
                <w:sz w:val="24"/>
              </w:rPr>
            </w:pPr>
            <w:r>
              <w:rPr>
                <w:sz w:val="24"/>
              </w:rPr>
              <w:t>C. jumped</w:t>
            </w:r>
          </w:p>
        </w:tc>
      </w:tr>
      <w:tr>
        <w:tblPrEx>
          <w:tblW w:w="0" w:type="auto"/>
          <w:tblInd w:w="175" w:type="dxa"/>
          <w:tblLayout w:type="fixed"/>
          <w:tblCellMar>
            <w:top w:w="0" w:type="dxa"/>
            <w:left w:w="0" w:type="dxa"/>
            <w:bottom w:w="0" w:type="dxa"/>
            <w:right w:w="0" w:type="dxa"/>
          </w:tblCellMar>
        </w:tblPrEx>
        <w:trPr>
          <w:trHeight w:val="399"/>
        </w:trPr>
        <w:tc>
          <w:tcPr>
            <w:tcW w:w="3392" w:type="dxa"/>
          </w:tcPr>
          <w:p>
            <w:pPr>
              <w:pStyle w:val="TableParagraph"/>
              <w:tabs>
                <w:tab w:val="left" w:pos="369"/>
              </w:tabs>
              <w:ind w:left="50"/>
              <w:rPr>
                <w:sz w:val="24"/>
              </w:rPr>
            </w:pPr>
            <w:r>
              <w:rPr>
                <w:sz w:val="24"/>
              </w:rPr>
              <w:t>(</w:t>
            </w:r>
            <w:r>
              <w:rPr>
                <w:sz w:val="24"/>
              </w:rPr>
              <w:tab/>
            </w:r>
            <w:r>
              <w:rPr>
                <w:sz w:val="24"/>
              </w:rPr>
              <w:t>) 22. A.</w:t>
            </w:r>
            <w:r>
              <w:rPr>
                <w:spacing w:val="-41"/>
                <w:sz w:val="24"/>
              </w:rPr>
              <w:t xml:space="preserve"> </w:t>
            </w:r>
            <w:r>
              <w:rPr>
                <w:sz w:val="24"/>
              </w:rPr>
              <w:t>dirty</w:t>
            </w:r>
          </w:p>
        </w:tc>
        <w:tc>
          <w:tcPr>
            <w:tcW w:w="2944" w:type="dxa"/>
          </w:tcPr>
          <w:p>
            <w:pPr>
              <w:pStyle w:val="TableParagraph"/>
              <w:ind w:left="857"/>
              <w:rPr>
                <w:sz w:val="24"/>
              </w:rPr>
            </w:pPr>
            <w:r>
              <w:rPr>
                <w:sz w:val="24"/>
              </w:rPr>
              <w:t>B. clean</w:t>
            </w:r>
          </w:p>
        </w:tc>
        <w:tc>
          <w:tcPr>
            <w:tcW w:w="2537" w:type="dxa"/>
          </w:tcPr>
          <w:p>
            <w:pPr>
              <w:pStyle w:val="TableParagraph"/>
              <w:ind w:left="853"/>
              <w:rPr>
                <w:sz w:val="24"/>
              </w:rPr>
            </w:pPr>
            <w:r>
              <w:rPr>
                <w:sz w:val="24"/>
              </w:rPr>
              <w:t>C. hurt</w:t>
            </w:r>
          </w:p>
        </w:tc>
      </w:tr>
      <w:tr>
        <w:tblPrEx>
          <w:tblW w:w="0" w:type="auto"/>
          <w:tblInd w:w="175" w:type="dxa"/>
          <w:tblLayout w:type="fixed"/>
          <w:tblCellMar>
            <w:top w:w="0" w:type="dxa"/>
            <w:left w:w="0" w:type="dxa"/>
            <w:bottom w:w="0" w:type="dxa"/>
            <w:right w:w="0" w:type="dxa"/>
          </w:tblCellMar>
        </w:tblPrEx>
        <w:trPr>
          <w:trHeight w:val="399"/>
        </w:trPr>
        <w:tc>
          <w:tcPr>
            <w:tcW w:w="3392" w:type="dxa"/>
          </w:tcPr>
          <w:p>
            <w:pPr>
              <w:pStyle w:val="TableParagraph"/>
              <w:tabs>
                <w:tab w:val="left" w:pos="369"/>
              </w:tabs>
              <w:spacing w:before="56"/>
              <w:ind w:left="50"/>
              <w:rPr>
                <w:sz w:val="24"/>
              </w:rPr>
            </w:pPr>
            <w:r>
              <w:rPr>
                <w:sz w:val="24"/>
              </w:rPr>
              <w:t>(</w:t>
            </w:r>
            <w:r>
              <w:rPr>
                <w:sz w:val="24"/>
              </w:rPr>
              <w:tab/>
            </w:r>
            <w:r>
              <w:rPr>
                <w:sz w:val="24"/>
              </w:rPr>
              <w:t>) 23. A.</w:t>
            </w:r>
            <w:r>
              <w:rPr>
                <w:spacing w:val="-41"/>
                <w:sz w:val="24"/>
              </w:rPr>
              <w:t xml:space="preserve"> </w:t>
            </w:r>
            <w:r>
              <w:rPr>
                <w:sz w:val="24"/>
              </w:rPr>
              <w:t>friend</w:t>
            </w:r>
          </w:p>
        </w:tc>
        <w:tc>
          <w:tcPr>
            <w:tcW w:w="2944" w:type="dxa"/>
          </w:tcPr>
          <w:p>
            <w:pPr>
              <w:pStyle w:val="TableParagraph"/>
              <w:spacing w:before="56"/>
              <w:ind w:left="857"/>
              <w:rPr>
                <w:sz w:val="24"/>
              </w:rPr>
            </w:pPr>
            <w:r>
              <w:rPr>
                <w:sz w:val="24"/>
              </w:rPr>
              <w:t>B. mirror</w:t>
            </w:r>
          </w:p>
        </w:tc>
        <w:tc>
          <w:tcPr>
            <w:tcW w:w="2537" w:type="dxa"/>
          </w:tcPr>
          <w:p>
            <w:pPr>
              <w:pStyle w:val="TableParagraph"/>
              <w:spacing w:before="56"/>
              <w:ind w:left="853"/>
              <w:rPr>
                <w:sz w:val="24"/>
              </w:rPr>
            </w:pPr>
            <w:r>
              <w:rPr>
                <w:sz w:val="24"/>
              </w:rPr>
              <w:t>C. relative</w:t>
            </w:r>
          </w:p>
        </w:tc>
      </w:tr>
      <w:tr>
        <w:tblPrEx>
          <w:tblW w:w="0" w:type="auto"/>
          <w:tblInd w:w="175" w:type="dxa"/>
          <w:tblLayout w:type="fixed"/>
          <w:tblCellMar>
            <w:top w:w="0" w:type="dxa"/>
            <w:left w:w="0" w:type="dxa"/>
            <w:bottom w:w="0" w:type="dxa"/>
            <w:right w:w="0" w:type="dxa"/>
          </w:tblCellMar>
        </w:tblPrEx>
        <w:trPr>
          <w:trHeight w:val="400"/>
        </w:trPr>
        <w:tc>
          <w:tcPr>
            <w:tcW w:w="3392" w:type="dxa"/>
          </w:tcPr>
          <w:p>
            <w:pPr>
              <w:pStyle w:val="TableParagraph"/>
              <w:tabs>
                <w:tab w:val="left" w:pos="369"/>
              </w:tabs>
              <w:ind w:left="50"/>
              <w:rPr>
                <w:sz w:val="24"/>
              </w:rPr>
            </w:pPr>
            <w:r>
              <w:rPr>
                <w:sz w:val="24"/>
              </w:rPr>
              <w:t>(</w:t>
            </w:r>
            <w:r>
              <w:rPr>
                <w:sz w:val="24"/>
              </w:rPr>
              <w:tab/>
            </w:r>
            <w:r>
              <w:rPr>
                <w:sz w:val="24"/>
              </w:rPr>
              <w:t>) 24. A. blocked</w:t>
            </w:r>
            <w:r>
              <w:rPr>
                <w:spacing w:val="-41"/>
                <w:sz w:val="24"/>
              </w:rPr>
              <w:t xml:space="preserve"> </w:t>
            </w:r>
            <w:r>
              <w:rPr>
                <w:sz w:val="24"/>
              </w:rPr>
              <w:t>down</w:t>
            </w:r>
          </w:p>
        </w:tc>
        <w:tc>
          <w:tcPr>
            <w:tcW w:w="2944" w:type="dxa"/>
          </w:tcPr>
          <w:p>
            <w:pPr>
              <w:pStyle w:val="TableParagraph"/>
              <w:ind w:left="857"/>
              <w:rPr>
                <w:sz w:val="24"/>
              </w:rPr>
            </w:pPr>
            <w:r>
              <w:rPr>
                <w:sz w:val="24"/>
              </w:rPr>
              <w:t>B. laid down</w:t>
            </w:r>
          </w:p>
        </w:tc>
        <w:tc>
          <w:tcPr>
            <w:tcW w:w="2537" w:type="dxa"/>
          </w:tcPr>
          <w:p>
            <w:pPr>
              <w:pStyle w:val="TableParagraph"/>
              <w:ind w:left="853"/>
              <w:rPr>
                <w:sz w:val="24"/>
              </w:rPr>
            </w:pPr>
            <w:r>
              <w:rPr>
                <w:sz w:val="24"/>
              </w:rPr>
              <w:t>C. counted down</w:t>
            </w:r>
          </w:p>
        </w:tc>
      </w:tr>
      <w:tr>
        <w:tblPrEx>
          <w:tblW w:w="0" w:type="auto"/>
          <w:tblInd w:w="175" w:type="dxa"/>
          <w:tblLayout w:type="fixed"/>
          <w:tblCellMar>
            <w:top w:w="0" w:type="dxa"/>
            <w:left w:w="0" w:type="dxa"/>
            <w:bottom w:w="0" w:type="dxa"/>
            <w:right w:w="0" w:type="dxa"/>
          </w:tblCellMar>
        </w:tblPrEx>
        <w:trPr>
          <w:trHeight w:val="333"/>
        </w:trPr>
        <w:tc>
          <w:tcPr>
            <w:tcW w:w="3392" w:type="dxa"/>
          </w:tcPr>
          <w:p>
            <w:pPr>
              <w:pStyle w:val="TableParagraph"/>
              <w:tabs>
                <w:tab w:val="left" w:pos="369"/>
              </w:tabs>
              <w:spacing w:line="256" w:lineRule="exact"/>
              <w:ind w:left="50"/>
              <w:rPr>
                <w:sz w:val="24"/>
              </w:rPr>
            </w:pPr>
            <w:r>
              <w:rPr>
                <w:sz w:val="24"/>
              </w:rPr>
              <w:t>(</w:t>
            </w:r>
            <w:r>
              <w:rPr>
                <w:sz w:val="24"/>
              </w:rPr>
              <w:tab/>
            </w:r>
            <w:r>
              <w:rPr>
                <w:sz w:val="24"/>
              </w:rPr>
              <w:t>) 25. A.</w:t>
            </w:r>
            <w:r>
              <w:rPr>
                <w:spacing w:val="-41"/>
                <w:sz w:val="24"/>
              </w:rPr>
              <w:t xml:space="preserve"> </w:t>
            </w:r>
            <w:r>
              <w:rPr>
                <w:sz w:val="24"/>
              </w:rPr>
              <w:t>shameful</w:t>
            </w:r>
          </w:p>
        </w:tc>
        <w:tc>
          <w:tcPr>
            <w:tcW w:w="2944" w:type="dxa"/>
          </w:tcPr>
          <w:p>
            <w:pPr>
              <w:pStyle w:val="TableParagraph"/>
              <w:spacing w:line="256" w:lineRule="exact"/>
              <w:ind w:left="857"/>
              <w:rPr>
                <w:sz w:val="24"/>
              </w:rPr>
            </w:pPr>
            <w:r>
              <w:rPr>
                <w:sz w:val="24"/>
              </w:rPr>
              <w:t>B. silent</w:t>
            </w:r>
          </w:p>
        </w:tc>
        <w:tc>
          <w:tcPr>
            <w:tcW w:w="2537" w:type="dxa"/>
          </w:tcPr>
          <w:p>
            <w:pPr>
              <w:pStyle w:val="TableParagraph"/>
              <w:spacing w:line="256" w:lineRule="exact"/>
              <w:ind w:left="853"/>
              <w:rPr>
                <w:sz w:val="24"/>
              </w:rPr>
            </w:pPr>
            <w:r>
              <w:rPr>
                <w:sz w:val="24"/>
              </w:rPr>
              <w:t>C. successful</w:t>
            </w:r>
          </w:p>
        </w:tc>
      </w:tr>
    </w:tbl>
    <w:p>
      <w:pPr>
        <w:pStyle w:val="Heading2"/>
        <w:spacing w:before="109"/>
        <w:ind w:left="217"/>
        <w:jc w:val="left"/>
        <w:rPr>
          <w:rFonts w:ascii="宋体" w:eastAsia="宋体" w:hAnsi="宋体" w:hint="eastAsia"/>
        </w:rPr>
      </w:pPr>
      <w:r>
        <w:rPr>
          <w:rFonts w:ascii="宋体" w:eastAsia="宋体" w:hAnsi="宋体" w:hint="eastAsia"/>
        </w:rPr>
        <w:t>Ⅲ</w:t>
      </w:r>
      <w:r>
        <w:t xml:space="preserve">. </w:t>
      </w:r>
      <w:r>
        <w:rPr>
          <w:rFonts w:ascii="宋体" w:eastAsia="宋体" w:hAnsi="宋体" w:hint="eastAsia"/>
        </w:rPr>
        <w:t>阅读理解（</w:t>
      </w:r>
      <w:r>
        <w:t xml:space="preserve">30 </w:t>
      </w:r>
      <w:r>
        <w:rPr>
          <w:rFonts w:ascii="宋体" w:eastAsia="宋体" w:hAnsi="宋体" w:hint="eastAsia"/>
        </w:rPr>
        <w:t>分）</w:t>
      </w:r>
    </w:p>
    <w:p>
      <w:pPr>
        <w:pStyle w:val="BodyText"/>
        <w:spacing w:before="90"/>
        <w:ind w:left="637"/>
        <w:rPr>
          <w:rFonts w:ascii="宋体" w:eastAsia="宋体" w:hint="eastAsia"/>
        </w:rPr>
      </w:pPr>
      <w:r>
        <w:rPr>
          <w:rFonts w:ascii="宋体" w:eastAsia="宋体" w:hint="eastAsia"/>
        </w:rPr>
        <w:t xml:space="preserve">阅读下列短文，从下面每小题的 </w:t>
      </w:r>
      <w:r>
        <w:t>A</w:t>
      </w:r>
      <w:r>
        <w:rPr>
          <w:rFonts w:ascii="宋体" w:eastAsia="宋体" w:hint="eastAsia"/>
        </w:rPr>
        <w:t>、</w:t>
      </w:r>
      <w:r>
        <w:t>B</w:t>
      </w:r>
      <w:r>
        <w:rPr>
          <w:rFonts w:ascii="宋体" w:eastAsia="宋体" w:hint="eastAsia"/>
        </w:rPr>
        <w:t>、</w:t>
      </w:r>
      <w:r>
        <w:t>C</w:t>
      </w:r>
      <w:r>
        <w:rPr>
          <w:rFonts w:ascii="宋体" w:eastAsia="宋体" w:hint="eastAsia"/>
        </w:rPr>
        <w:t>、</w:t>
      </w:r>
      <w:r>
        <w:t xml:space="preserve">D </w:t>
      </w:r>
      <w:r>
        <w:rPr>
          <w:rFonts w:ascii="宋体" w:eastAsia="宋体" w:hint="eastAsia"/>
        </w:rPr>
        <w:t xml:space="preserve">四个选项中选出最佳选项。（共 </w:t>
      </w:r>
      <w:r>
        <w:t xml:space="preserve">20 </w:t>
      </w:r>
      <w:r>
        <w:rPr>
          <w:rFonts w:ascii="宋体" w:eastAsia="宋体" w:hint="eastAsia"/>
        </w:rPr>
        <w:t>小题，每小题</w:t>
      </w:r>
    </w:p>
    <w:p>
      <w:pPr>
        <w:pStyle w:val="ListParagraph"/>
        <w:numPr>
          <w:ilvl w:val="1"/>
          <w:numId w:val="7"/>
        </w:numPr>
        <w:tabs>
          <w:tab w:val="left" w:pos="578"/>
        </w:tabs>
        <w:spacing w:before="94" w:after="0" w:line="240" w:lineRule="auto"/>
        <w:ind w:left="577" w:right="0" w:hanging="361"/>
        <w:jc w:val="left"/>
        <w:rPr>
          <w:rFonts w:ascii="宋体" w:eastAsia="宋体" w:hint="eastAsia"/>
          <w:sz w:val="24"/>
        </w:rPr>
      </w:pPr>
      <w:r>
        <w:rPr>
          <w:rFonts w:ascii="宋体" w:eastAsia="宋体" w:hint="eastAsia"/>
          <w:sz w:val="24"/>
        </w:rPr>
        <w:t>分）</w:t>
      </w:r>
    </w:p>
    <w:p>
      <w:pPr>
        <w:pStyle w:val="Heading2"/>
        <w:spacing w:before="107"/>
        <w:ind w:right="219"/>
      </w:pPr>
      <w:r>
        <w:t>A</w:t>
      </w:r>
    </w:p>
    <w:p>
      <w:pPr>
        <w:pStyle w:val="BodyText"/>
        <w:spacing w:before="124" w:line="333" w:lineRule="auto"/>
        <w:ind w:right="398" w:firstLine="420"/>
        <w:jc w:val="both"/>
      </w:pPr>
      <w:r>
        <w:pict>
          <v:shapetype id="_x0000_t202" coordsize="21600,21600" o:spt="202" path="m,l,21600r21600,l21600,xe">
            <v:stroke joinstyle="miter"/>
            <v:path gradientshapeok="t" o:connecttype="rect"/>
          </v:shapetype>
          <v:shape id="_x0000_s1026" o:spid="_x0000_s1026" type="#_x0000_t202" style="width:529.15pt;height:302.5pt;margin-top:121.35pt;margin-left:84.2pt;mso-height-relative:page;mso-position-horizontal-relative:page;mso-width-relative:page;position:absolute;z-index:251663360" coordsize="21600,21600" filled="f" stroked="f">
            <v:stroke joinstyle="miter"/>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0568"/>
                  </w:tblGrid>
                  <w:tr>
                    <w:tblPrEx>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rPr>
                      <w:trHeight w:val="1600"/>
                    </w:trPr>
                    <w:tc>
                      <w:tcPr>
                        <w:tcW w:w="10568" w:type="dxa"/>
                      </w:tcPr>
                      <w:p>
                        <w:pPr>
                          <w:pStyle w:val="TableParagraph"/>
                          <w:spacing w:before="80"/>
                          <w:ind w:left="3242"/>
                          <w:rPr>
                            <w:b/>
                            <w:sz w:val="24"/>
                          </w:rPr>
                        </w:pPr>
                        <w:r>
                          <w:rPr>
                            <w:b/>
                            <w:sz w:val="24"/>
                          </w:rPr>
                          <w:t>Shen Jilan (1929</w:t>
                        </w:r>
                        <w:r>
                          <w:rPr>
                            <w:rFonts w:ascii="宋体" w:hAnsi="宋体"/>
                            <w:b/>
                            <w:sz w:val="24"/>
                          </w:rPr>
                          <w:t>—</w:t>
                        </w:r>
                        <w:r>
                          <w:rPr>
                            <w:b/>
                            <w:sz w:val="24"/>
                          </w:rPr>
                          <w:t>; Deputy to the NPC)</w:t>
                        </w:r>
                      </w:p>
                      <w:p>
                        <w:pPr>
                          <w:pStyle w:val="TableParagraph"/>
                          <w:spacing w:before="109"/>
                          <w:ind w:left="348"/>
                          <w:rPr>
                            <w:sz w:val="24"/>
                          </w:rPr>
                        </w:pPr>
                        <w:r>
                          <w:rPr>
                            <w:sz w:val="24"/>
                          </w:rPr>
                          <w:t>Shen, a farmer, is a lifelong lawmaker. In 1954, she became a deputy to the National People’s Congress</w:t>
                        </w:r>
                      </w:p>
                      <w:p>
                        <w:pPr>
                          <w:pStyle w:val="TableParagraph"/>
                          <w:spacing w:before="16" w:line="400" w:lineRule="atLeast"/>
                          <w:ind w:left="108"/>
                          <w:rPr>
                            <w:sz w:val="24"/>
                          </w:rPr>
                        </w:pPr>
                        <w:r>
                          <w:rPr>
                            <w:rFonts w:ascii="宋体" w:eastAsia="宋体" w:hAnsi="宋体" w:hint="eastAsia"/>
                            <w:sz w:val="24"/>
                          </w:rPr>
                          <w:t>（全国人民代表大会代表</w:t>
                        </w:r>
                        <w:r>
                          <w:rPr>
                            <w:rFonts w:ascii="宋体" w:eastAsia="宋体" w:hAnsi="宋体" w:hint="eastAsia"/>
                            <w:spacing w:val="-99"/>
                            <w:sz w:val="24"/>
                          </w:rPr>
                          <w:t>）</w:t>
                        </w:r>
                        <w:r>
                          <w:rPr>
                            <w:sz w:val="24"/>
                          </w:rPr>
                          <w:t>. Sin</w:t>
                        </w:r>
                        <w:r>
                          <w:rPr>
                            <w:spacing w:val="-1"/>
                            <w:sz w:val="24"/>
                          </w:rPr>
                          <w:t>c</w:t>
                        </w:r>
                        <w:r>
                          <w:rPr>
                            <w:sz w:val="24"/>
                          </w:rPr>
                          <w:t>e th</w:t>
                        </w:r>
                        <w:r>
                          <w:rPr>
                            <w:spacing w:val="-1"/>
                            <w:sz w:val="24"/>
                          </w:rPr>
                          <w:t>e</w:t>
                        </w:r>
                        <w:r>
                          <w:rPr>
                            <w:sz w:val="24"/>
                          </w:rPr>
                          <w:t>n, she h</w:t>
                        </w:r>
                        <w:r>
                          <w:rPr>
                            <w:spacing w:val="-1"/>
                            <w:sz w:val="24"/>
                          </w:rPr>
                          <w:t>a</w:t>
                        </w:r>
                        <w:r>
                          <w:rPr>
                            <w:sz w:val="24"/>
                          </w:rPr>
                          <w:t>s s</w:t>
                        </w:r>
                        <w:r>
                          <w:rPr>
                            <w:spacing w:val="-1"/>
                            <w:sz w:val="24"/>
                          </w:rPr>
                          <w:t>er</w:t>
                        </w:r>
                        <w:r>
                          <w:rPr>
                            <w:sz w:val="24"/>
                          </w:rPr>
                          <w:t>v</w:t>
                        </w:r>
                        <w:r>
                          <w:rPr>
                            <w:spacing w:val="-1"/>
                            <w:sz w:val="24"/>
                          </w:rPr>
                          <w:t>e</w:t>
                        </w:r>
                        <w:r>
                          <w:rPr>
                            <w:sz w:val="24"/>
                          </w:rPr>
                          <w:t xml:space="preserve">d </w:t>
                        </w:r>
                        <w:r>
                          <w:rPr>
                            <w:spacing w:val="-1"/>
                            <w:sz w:val="24"/>
                          </w:rPr>
                          <w:t>a</w:t>
                        </w:r>
                        <w:r>
                          <w:rPr>
                            <w:sz w:val="24"/>
                          </w:rPr>
                          <w:t xml:space="preserve">t </w:t>
                        </w:r>
                        <w:r>
                          <w:rPr>
                            <w:spacing w:val="-1"/>
                            <w:sz w:val="24"/>
                          </w:rPr>
                          <w:t>a</w:t>
                        </w:r>
                        <w:r>
                          <w:rPr>
                            <w:sz w:val="24"/>
                          </w:rPr>
                          <w:t xml:space="preserve">ll 13 </w:t>
                        </w:r>
                        <w:r>
                          <w:rPr>
                            <w:spacing w:val="-1"/>
                            <w:sz w:val="24"/>
                          </w:rPr>
                          <w:t>N</w:t>
                        </w:r>
                        <w:r>
                          <w:rPr>
                            <w:sz w:val="24"/>
                          </w:rPr>
                          <w:t>PCs. She</w:t>
                        </w:r>
                        <w:r>
                          <w:rPr>
                            <w:spacing w:val="-1"/>
                            <w:sz w:val="24"/>
                          </w:rPr>
                          <w:t xml:space="preserve"> ca</w:t>
                        </w:r>
                        <w:r>
                          <w:rPr>
                            <w:sz w:val="24"/>
                          </w:rPr>
                          <w:t xml:space="preserve">me up </w:t>
                        </w:r>
                        <w:r>
                          <w:rPr>
                            <w:spacing w:val="-1"/>
                            <w:sz w:val="24"/>
                          </w:rPr>
                          <w:t>w</w:t>
                        </w:r>
                        <w:r>
                          <w:rPr>
                            <w:sz w:val="24"/>
                          </w:rPr>
                          <w:t>ith the id</w:t>
                        </w:r>
                        <w:r>
                          <w:rPr>
                            <w:spacing w:val="-1"/>
                            <w:sz w:val="24"/>
                          </w:rPr>
                          <w:t>e</w:t>
                        </w:r>
                        <w:r>
                          <w:rPr>
                            <w:sz w:val="24"/>
                          </w:rPr>
                          <w:t xml:space="preserve">a of </w:t>
                        </w:r>
                        <w:r>
                          <w:rPr>
                            <w:spacing w:val="-1"/>
                            <w:sz w:val="24"/>
                          </w:rPr>
                          <w:t>e</w:t>
                        </w:r>
                        <w:r>
                          <w:rPr>
                            <w:sz w:val="24"/>
                          </w:rPr>
                          <w:t>qu</w:t>
                        </w:r>
                        <w:r>
                          <w:rPr>
                            <w:spacing w:val="-1"/>
                            <w:sz w:val="24"/>
                          </w:rPr>
                          <w:t>a</w:t>
                        </w:r>
                        <w:r>
                          <w:rPr>
                            <w:sz w:val="24"/>
                          </w:rPr>
                          <w:t>l work between men and women. The idea was written into</w:t>
                        </w:r>
                        <w:r>
                          <w:rPr>
                            <w:spacing w:val="-3"/>
                            <w:sz w:val="24"/>
                          </w:rPr>
                          <w:t xml:space="preserve"> China’s </w:t>
                        </w:r>
                        <w:r>
                          <w:rPr>
                            <w:sz w:val="24"/>
                          </w:rPr>
                          <w:t>first constitution</w:t>
                        </w:r>
                        <w:r>
                          <w:rPr>
                            <w:rFonts w:ascii="宋体" w:eastAsia="宋体" w:hAnsi="宋体" w:hint="eastAsia"/>
                            <w:sz w:val="24"/>
                          </w:rPr>
                          <w:t>（宪法）</w:t>
                        </w:r>
                        <w:r>
                          <w:rPr>
                            <w:sz w:val="24"/>
                          </w:rPr>
                          <w:t>in 1954.</w:t>
                        </w:r>
                      </w:p>
                    </w:tc>
                  </w:tr>
                  <w:tr>
                    <w:tblPrEx>
                      <w:tblW w:w="0" w:type="auto"/>
                      <w:tblInd w:w="5" w:type="dxa"/>
                      <w:tblLayout w:type="fixed"/>
                      <w:tblCellMar>
                        <w:top w:w="0" w:type="dxa"/>
                        <w:left w:w="0" w:type="dxa"/>
                        <w:bottom w:w="0" w:type="dxa"/>
                        <w:right w:w="0" w:type="dxa"/>
                      </w:tblCellMar>
                    </w:tblPrEx>
                    <w:trPr>
                      <w:trHeight w:val="1200"/>
                    </w:trPr>
                    <w:tc>
                      <w:tcPr>
                        <w:tcW w:w="10568" w:type="dxa"/>
                      </w:tcPr>
                      <w:p>
                        <w:pPr>
                          <w:pStyle w:val="TableParagraph"/>
                          <w:spacing w:before="80"/>
                          <w:ind w:left="3117"/>
                          <w:rPr>
                            <w:b/>
                            <w:sz w:val="24"/>
                          </w:rPr>
                        </w:pPr>
                        <w:r>
                          <w:rPr>
                            <w:b/>
                            <w:sz w:val="24"/>
                          </w:rPr>
                          <w:t>Sun Jiadong (1929</w:t>
                        </w:r>
                        <w:r>
                          <w:rPr>
                            <w:rFonts w:ascii="宋体" w:hAnsi="宋体"/>
                            <w:b/>
                            <w:sz w:val="24"/>
                          </w:rPr>
                          <w:t>—</w:t>
                        </w:r>
                        <w:r>
                          <w:rPr>
                            <w:b/>
                            <w:sz w:val="24"/>
                          </w:rPr>
                          <w:t>; Aerospace engineer)</w:t>
                        </w:r>
                      </w:p>
                      <w:p>
                        <w:pPr>
                          <w:pStyle w:val="TableParagraph"/>
                          <w:spacing w:before="13" w:line="400" w:lineRule="exact"/>
                          <w:ind w:left="108" w:firstLine="120"/>
                          <w:rPr>
                            <w:sz w:val="24"/>
                          </w:rPr>
                        </w:pPr>
                        <w:r>
                          <w:rPr>
                            <w:sz w:val="24"/>
                          </w:rPr>
                          <w:t>Sun made great contributions toward developing Chinese satellite technology and space exploration. He was chief designer of both the Beidou navigation</w:t>
                        </w:r>
                        <w:r>
                          <w:rPr>
                            <w:rFonts w:ascii="宋体" w:eastAsia="宋体" w:hAnsi="宋体" w:hint="eastAsia"/>
                            <w:sz w:val="24"/>
                          </w:rPr>
                          <w:t>（导航）</w:t>
                        </w:r>
                        <w:r>
                          <w:rPr>
                            <w:sz w:val="24"/>
                          </w:rPr>
                          <w:t>system and China’s lunar exploration project.</w:t>
                        </w:r>
                      </w:p>
                    </w:tc>
                  </w:tr>
                  <w:tr>
                    <w:tblPrEx>
                      <w:tblW w:w="0" w:type="auto"/>
                      <w:tblInd w:w="5" w:type="dxa"/>
                      <w:tblLayout w:type="fixed"/>
                      <w:tblCellMar>
                        <w:top w:w="0" w:type="dxa"/>
                        <w:left w:w="0" w:type="dxa"/>
                        <w:bottom w:w="0" w:type="dxa"/>
                        <w:right w:w="0" w:type="dxa"/>
                      </w:tblCellMar>
                    </w:tblPrEx>
                    <w:trPr>
                      <w:trHeight w:val="1600"/>
                    </w:trPr>
                    <w:tc>
                      <w:tcPr>
                        <w:tcW w:w="10568" w:type="dxa"/>
                      </w:tcPr>
                      <w:p>
                        <w:pPr>
                          <w:pStyle w:val="TableParagraph"/>
                          <w:spacing w:before="79"/>
                          <w:ind w:left="357" w:right="337"/>
                          <w:jc w:val="center"/>
                          <w:rPr>
                            <w:b/>
                            <w:sz w:val="24"/>
                          </w:rPr>
                        </w:pPr>
                        <w:r>
                          <w:rPr>
                            <w:b/>
                            <w:sz w:val="24"/>
                          </w:rPr>
                          <w:t>Yuan Longping (1930</w:t>
                        </w:r>
                        <w:r>
                          <w:rPr>
                            <w:rFonts w:ascii="宋体" w:hAnsi="宋体"/>
                            <w:b/>
                            <w:sz w:val="24"/>
                          </w:rPr>
                          <w:t>—</w:t>
                        </w:r>
                        <w:r>
                          <w:rPr>
                            <w:b/>
                            <w:sz w:val="24"/>
                          </w:rPr>
                          <w:t>; Father of hybrid rice)</w:t>
                        </w:r>
                      </w:p>
                      <w:p>
                        <w:pPr>
                          <w:pStyle w:val="TableParagraph"/>
                          <w:spacing w:before="109"/>
                          <w:ind w:left="382" w:right="337"/>
                          <w:jc w:val="center"/>
                          <w:rPr>
                            <w:sz w:val="24"/>
                          </w:rPr>
                        </w:pPr>
                        <w:r>
                          <w:rPr>
                            <w:sz w:val="24"/>
                          </w:rPr>
                          <w:t>Yuan devoted himself to agricultural education and research. He was the first person in the world to</w:t>
                        </w:r>
                      </w:p>
                      <w:p>
                        <w:pPr>
                          <w:pStyle w:val="TableParagraph"/>
                          <w:spacing w:before="37" w:line="380" w:lineRule="atLeast"/>
                          <w:ind w:left="108"/>
                          <w:rPr>
                            <w:sz w:val="24"/>
                          </w:rPr>
                        </w:pPr>
                        <w:r>
                          <w:rPr>
                            <w:sz w:val="24"/>
                          </w:rPr>
                          <w:t xml:space="preserve">develop a hybrid rice </w:t>
                        </w:r>
                        <w:r>
                          <w:rPr>
                            <w:spacing w:val="-9"/>
                            <w:sz w:val="24"/>
                          </w:rPr>
                          <w:t>strain</w:t>
                        </w:r>
                        <w:r>
                          <w:rPr>
                            <w:rFonts w:ascii="宋体" w:eastAsia="宋体" w:hint="eastAsia"/>
                            <w:spacing w:val="-9"/>
                            <w:sz w:val="24"/>
                          </w:rPr>
                          <w:t>（</w:t>
                        </w:r>
                        <w:r>
                          <w:rPr>
                            <w:rFonts w:ascii="宋体" w:eastAsia="宋体" w:hint="eastAsia"/>
                            <w:sz w:val="24"/>
                          </w:rPr>
                          <w:t>杂交水稻品种</w:t>
                        </w:r>
                        <w:r>
                          <w:rPr>
                            <w:rFonts w:ascii="宋体" w:eastAsia="宋体" w:hint="eastAsia"/>
                            <w:spacing w:val="-29"/>
                            <w:sz w:val="24"/>
                          </w:rPr>
                          <w:t>）</w:t>
                        </w:r>
                        <w:r>
                          <w:rPr>
                            <w:spacing w:val="-15"/>
                            <w:sz w:val="24"/>
                          </w:rPr>
                          <w:t xml:space="preserve">. </w:t>
                        </w:r>
                        <w:r>
                          <w:rPr>
                            <w:sz w:val="24"/>
                          </w:rPr>
                          <w:t xml:space="preserve">His research on higher rice </w:t>
                        </w:r>
                        <w:r>
                          <w:rPr>
                            <w:spacing w:val="-9"/>
                            <w:sz w:val="24"/>
                          </w:rPr>
                          <w:t>yields</w:t>
                        </w:r>
                        <w:r>
                          <w:rPr>
                            <w:rFonts w:ascii="宋体" w:eastAsia="宋体" w:hint="eastAsia"/>
                            <w:spacing w:val="-9"/>
                            <w:sz w:val="24"/>
                          </w:rPr>
                          <w:t>（</w:t>
                        </w:r>
                        <w:r>
                          <w:rPr>
                            <w:rFonts w:ascii="宋体" w:eastAsia="宋体" w:hint="eastAsia"/>
                            <w:sz w:val="24"/>
                          </w:rPr>
                          <w:t>产量</w:t>
                        </w:r>
                        <w:r>
                          <w:rPr>
                            <w:rFonts w:ascii="宋体" w:eastAsia="宋体" w:hint="eastAsia"/>
                            <w:spacing w:val="-11"/>
                            <w:sz w:val="24"/>
                          </w:rPr>
                          <w:t>）</w:t>
                        </w:r>
                        <w:r>
                          <w:rPr>
                            <w:spacing w:val="-11"/>
                            <w:sz w:val="24"/>
                          </w:rPr>
                          <w:t xml:space="preserve">helps </w:t>
                        </w:r>
                        <w:r>
                          <w:rPr>
                            <w:sz w:val="24"/>
                          </w:rPr>
                          <w:t>fight hunger in China and other parts of the world.</w:t>
                        </w:r>
                      </w:p>
                    </w:tc>
                  </w:tr>
                  <w:tr>
                    <w:tblPrEx>
                      <w:tblW w:w="0" w:type="auto"/>
                      <w:tblInd w:w="5" w:type="dxa"/>
                      <w:tblLayout w:type="fixed"/>
                      <w:tblCellMar>
                        <w:top w:w="0" w:type="dxa"/>
                        <w:left w:w="0" w:type="dxa"/>
                        <w:bottom w:w="0" w:type="dxa"/>
                        <w:right w:w="0" w:type="dxa"/>
                      </w:tblCellMar>
                    </w:tblPrEx>
                    <w:trPr>
                      <w:trHeight w:val="1600"/>
                    </w:trPr>
                    <w:tc>
                      <w:tcPr>
                        <w:tcW w:w="10568" w:type="dxa"/>
                      </w:tcPr>
                      <w:p>
                        <w:pPr>
                          <w:pStyle w:val="TableParagraph"/>
                          <w:spacing w:before="80"/>
                          <w:ind w:left="357" w:right="337"/>
                          <w:jc w:val="center"/>
                          <w:rPr>
                            <w:b/>
                            <w:sz w:val="24"/>
                          </w:rPr>
                        </w:pPr>
                        <w:r>
                          <w:rPr>
                            <w:b/>
                            <w:sz w:val="24"/>
                          </w:rPr>
                          <w:t>Tu Youyou (1930</w:t>
                        </w:r>
                        <w:r>
                          <w:rPr>
                            <w:rFonts w:ascii="宋体" w:hAnsi="宋体"/>
                            <w:b/>
                            <w:sz w:val="24"/>
                          </w:rPr>
                          <w:t>—</w:t>
                        </w:r>
                        <w:r>
                          <w:rPr>
                            <w:b/>
                            <w:sz w:val="24"/>
                          </w:rPr>
                          <w:t>; Scientist)</w:t>
                        </w:r>
                      </w:p>
                      <w:p>
                        <w:pPr>
                          <w:pStyle w:val="TableParagraph"/>
                          <w:spacing w:before="109"/>
                          <w:ind w:left="382" w:right="337"/>
                          <w:jc w:val="center"/>
                          <w:rPr>
                            <w:sz w:val="24"/>
                          </w:rPr>
                        </w:pPr>
                        <w:r>
                          <w:rPr>
                            <w:sz w:val="24"/>
                          </w:rPr>
                          <w:t>Tu is known for winning the Nobel Prize in Physiology or Medicine in 2015. She got inspiration from</w:t>
                        </w:r>
                      </w:p>
                      <w:p>
                        <w:pPr>
                          <w:pStyle w:val="TableParagraph"/>
                          <w:spacing w:before="17" w:line="400" w:lineRule="atLeast"/>
                          <w:ind w:left="108" w:right="-7"/>
                          <w:rPr>
                            <w:sz w:val="24"/>
                          </w:rPr>
                        </w:pPr>
                        <w:r>
                          <w:rPr>
                            <w:sz w:val="24"/>
                          </w:rPr>
                          <w:t>traditional Chinese medicine theories and discovered artemisinin</w:t>
                        </w:r>
                        <w:r>
                          <w:rPr>
                            <w:rFonts w:ascii="宋体" w:eastAsia="宋体" w:hint="eastAsia"/>
                            <w:sz w:val="24"/>
                          </w:rPr>
                          <w:t>（青蒿素）</w:t>
                        </w:r>
                        <w:r>
                          <w:rPr>
                            <w:sz w:val="24"/>
                          </w:rPr>
                          <w:t>, a medicine that can be used to treat malaria</w:t>
                        </w:r>
                        <w:r>
                          <w:rPr>
                            <w:rFonts w:ascii="宋体" w:eastAsia="宋体" w:hint="eastAsia"/>
                            <w:sz w:val="24"/>
                          </w:rPr>
                          <w:t>（疟疾）</w:t>
                        </w:r>
                        <w:r>
                          <w:rPr>
                            <w:sz w:val="24"/>
                          </w:rPr>
                          <w:t>. Her finding has saved the lives of millions.</w:t>
                        </w:r>
                      </w:p>
                    </w:tc>
                  </w:tr>
                </w:tbl>
                <w:p>
                  <w:pPr>
                    <w:pStyle w:val="BodyText"/>
                    <w:ind w:left="0"/>
                  </w:pPr>
                </w:p>
              </w:txbxContent>
            </v:textbox>
          </v:shape>
        </w:pict>
      </w:r>
      <w:r>
        <w:t xml:space="preserve">The People’s Republic of China (PRC) celebrated its 70th founding anniversary in 2019. Over the past decades, many people have made great contributions to the country’s development, helping it grow through their hard work. On 17 September 2019, ahead of National Day on 1 October, Chinese President Xi Jinping signed a presidential decree </w:t>
      </w:r>
      <w:r>
        <w:rPr>
          <w:rFonts w:ascii="宋体" w:eastAsia="宋体" w:hAnsi="宋体" w:hint="eastAsia"/>
        </w:rPr>
        <w:t>（</w:t>
      </w:r>
      <w:r>
        <w:rPr>
          <w:rFonts w:ascii="宋体" w:eastAsia="宋体" w:hAnsi="宋体" w:hint="eastAsia"/>
          <w:spacing w:val="39"/>
        </w:rPr>
        <w:t xml:space="preserve"> 主 席 令 </w:t>
      </w:r>
      <w:r>
        <w:rPr>
          <w:rFonts w:ascii="宋体" w:eastAsia="宋体" w:hAnsi="宋体" w:hint="eastAsia"/>
        </w:rPr>
        <w:t>）</w:t>
      </w:r>
      <w:r>
        <w:rPr>
          <w:rFonts w:ascii="宋体" w:eastAsia="宋体" w:hAnsi="宋体" w:hint="eastAsia"/>
          <w:spacing w:val="-61"/>
        </w:rPr>
        <w:t xml:space="preserve"> </w:t>
      </w:r>
      <w:r>
        <w:t xml:space="preserve">to award national medals and honorary titles to 42 of these contributors, including both Chinese citizens and foreigners. Now </w:t>
      </w:r>
      <w:r>
        <w:rPr>
          <w:spacing w:val="-4"/>
        </w:rPr>
        <w:t xml:space="preserve">let’s </w:t>
      </w:r>
      <w:r>
        <w:t xml:space="preserve">learn four </w:t>
      </w:r>
      <w:r>
        <w:rPr>
          <w:spacing w:val="-8"/>
        </w:rPr>
        <w:t>recipients</w:t>
      </w:r>
      <w:r>
        <w:rPr>
          <w:rFonts w:ascii="宋体" w:eastAsia="宋体" w:hAnsi="宋体" w:hint="eastAsia"/>
          <w:spacing w:val="-8"/>
        </w:rPr>
        <w:t>（</w:t>
      </w:r>
      <w:r>
        <w:rPr>
          <w:rFonts w:ascii="宋体" w:eastAsia="宋体" w:hAnsi="宋体" w:hint="eastAsia"/>
        </w:rPr>
        <w:t>接受者</w:t>
      </w:r>
      <w:r>
        <w:rPr>
          <w:rFonts w:ascii="宋体" w:eastAsia="宋体" w:hAnsi="宋体" w:hint="eastAsia"/>
          <w:spacing w:val="-30"/>
        </w:rPr>
        <w:t>）</w:t>
      </w:r>
      <w:r>
        <w:rPr>
          <w:spacing w:val="-30"/>
        </w:rPr>
        <w:t xml:space="preserve">of </w:t>
      </w:r>
      <w:r>
        <w:t>the Medal of the Republic.</w:t>
      </w: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ind w:left="0"/>
        <w:rPr>
          <w:sz w:val="26"/>
        </w:rPr>
      </w:pPr>
    </w:p>
    <w:p>
      <w:pPr>
        <w:pStyle w:val="BodyText"/>
        <w:spacing w:before="1"/>
        <w:ind w:left="0"/>
        <w:rPr>
          <w:sz w:val="33"/>
        </w:rPr>
      </w:pPr>
    </w:p>
    <w:p>
      <w:pPr>
        <w:pStyle w:val="BodyText"/>
        <w:tabs>
          <w:tab w:val="left" w:pos="536"/>
        </w:tabs>
        <w:spacing w:before="1"/>
      </w:pPr>
      <w:r>
        <w:t>(</w:t>
      </w:r>
      <w:r>
        <w:tab/>
      </w:r>
      <w:r>
        <w:t>) 26. Among all of them, who served at all 13</w:t>
      </w:r>
      <w:r>
        <w:rPr>
          <w:spacing w:val="-14"/>
        </w:rPr>
        <w:t xml:space="preserve"> </w:t>
      </w:r>
      <w:r>
        <w:t>NPCs?</w:t>
      </w:r>
    </w:p>
    <w:p>
      <w:pPr>
        <w:pStyle w:val="BodyText"/>
        <w:tabs>
          <w:tab w:val="left" w:pos="536"/>
          <w:tab w:val="left" w:pos="3577"/>
          <w:tab w:val="left" w:pos="5677"/>
          <w:tab w:val="left" w:pos="7777"/>
        </w:tabs>
        <w:spacing w:before="75" w:line="348" w:lineRule="auto"/>
        <w:ind w:left="0" w:right="1820" w:firstLine="960" w:leftChars="0" w:firstLineChars="400"/>
      </w:pPr>
      <w:r>
        <w:t>A.</w:t>
      </w:r>
      <w:r>
        <w:rPr>
          <w:spacing w:val="-1"/>
        </w:rPr>
        <w:t xml:space="preserve"> </w:t>
      </w:r>
      <w:r>
        <w:t>Shen</w:t>
      </w:r>
      <w:r>
        <w:rPr>
          <w:spacing w:val="-1"/>
        </w:rPr>
        <w:t xml:space="preserve"> </w:t>
      </w:r>
      <w:r>
        <w:t>Jilan.</w:t>
      </w:r>
      <w:r>
        <w:tab/>
      </w:r>
      <w:r>
        <w:t>B.</w:t>
      </w:r>
      <w:r>
        <w:rPr>
          <w:spacing w:val="-1"/>
        </w:rPr>
        <w:t xml:space="preserve"> </w:t>
      </w:r>
      <w:r>
        <w:t>Sun</w:t>
      </w:r>
      <w:r>
        <w:rPr>
          <w:spacing w:val="-2"/>
        </w:rPr>
        <w:t xml:space="preserve"> </w:t>
      </w:r>
      <w:r>
        <w:t>Jiadong.</w:t>
      </w:r>
      <w:r>
        <w:tab/>
      </w:r>
      <w:r>
        <w:t>C.</w:t>
      </w:r>
      <w:r>
        <w:rPr>
          <w:spacing w:val="-10"/>
        </w:rPr>
        <w:t xml:space="preserve"> </w:t>
      </w:r>
      <w:r>
        <w:rPr>
          <w:spacing w:val="-8"/>
        </w:rPr>
        <w:t>Yuan</w:t>
      </w:r>
      <w:r>
        <w:t xml:space="preserve"> Longping.</w:t>
      </w:r>
      <w:r>
        <w:tab/>
      </w:r>
      <w:r>
        <w:t xml:space="preserve">D. </w:t>
      </w:r>
      <w:r>
        <w:rPr>
          <w:spacing w:val="-3"/>
        </w:rPr>
        <w:t xml:space="preserve">Tu </w:t>
      </w:r>
      <w:r>
        <w:rPr>
          <w:spacing w:val="-7"/>
        </w:rPr>
        <w:t xml:space="preserve">Youyou. </w:t>
      </w:r>
      <w:r>
        <w:t>(</w:t>
      </w:r>
      <w:r>
        <w:tab/>
      </w:r>
      <w:r>
        <w:t>) 27. Who was the most important designer of the Beidou navigation</w:t>
      </w:r>
      <w:r>
        <w:rPr>
          <w:spacing w:val="10"/>
        </w:rPr>
        <w:t xml:space="preserve"> </w:t>
      </w:r>
      <w:r>
        <w:t>system?</w:t>
      </w:r>
    </w:p>
    <w:p>
      <w:pPr>
        <w:pStyle w:val="BodyText"/>
        <w:tabs>
          <w:tab w:val="left" w:pos="536"/>
          <w:tab w:val="left" w:pos="3577"/>
          <w:tab w:val="left" w:pos="5677"/>
          <w:tab w:val="left" w:pos="7777"/>
        </w:tabs>
        <w:spacing w:line="348" w:lineRule="auto"/>
        <w:ind w:right="1820" w:firstLine="840"/>
      </w:pPr>
      <w:r>
        <w:t>A.</w:t>
      </w:r>
      <w:r>
        <w:rPr>
          <w:spacing w:val="-1"/>
        </w:rPr>
        <w:t xml:space="preserve"> </w:t>
      </w:r>
      <w:r>
        <w:t>Shen</w:t>
      </w:r>
      <w:r>
        <w:rPr>
          <w:spacing w:val="-1"/>
        </w:rPr>
        <w:t xml:space="preserve"> </w:t>
      </w:r>
      <w:r>
        <w:t>Jilan.</w:t>
      </w:r>
      <w:r>
        <w:tab/>
      </w:r>
      <w:r>
        <w:t>B.</w:t>
      </w:r>
      <w:r>
        <w:rPr>
          <w:spacing w:val="-1"/>
        </w:rPr>
        <w:t xml:space="preserve"> </w:t>
      </w:r>
      <w:r>
        <w:t>Sun</w:t>
      </w:r>
      <w:r>
        <w:rPr>
          <w:spacing w:val="-2"/>
        </w:rPr>
        <w:t xml:space="preserve"> </w:t>
      </w:r>
      <w:r>
        <w:t>jiadong.</w:t>
      </w:r>
      <w:r>
        <w:tab/>
      </w:r>
      <w:r>
        <w:t>C.</w:t>
      </w:r>
      <w:r>
        <w:rPr>
          <w:spacing w:val="-10"/>
        </w:rPr>
        <w:t xml:space="preserve"> </w:t>
      </w:r>
      <w:r>
        <w:rPr>
          <w:spacing w:val="-8"/>
        </w:rPr>
        <w:t>Yuan</w:t>
      </w:r>
      <w:r>
        <w:t xml:space="preserve"> Longping.</w:t>
      </w:r>
      <w:r>
        <w:tab/>
      </w:r>
      <w:r>
        <w:t xml:space="preserve">D. </w:t>
      </w:r>
      <w:r>
        <w:rPr>
          <w:spacing w:val="-3"/>
        </w:rPr>
        <w:t xml:space="preserve">Tu </w:t>
      </w:r>
      <w:r>
        <w:rPr>
          <w:spacing w:val="-7"/>
        </w:rPr>
        <w:t xml:space="preserve">Youyou. </w:t>
      </w:r>
      <w:r>
        <w:t>(</w:t>
      </w:r>
      <w:r>
        <w:tab/>
      </w:r>
      <w:r>
        <w:t xml:space="preserve">) 28. Why did </w:t>
      </w:r>
      <w:r>
        <w:rPr>
          <w:spacing w:val="-3"/>
        </w:rPr>
        <w:t xml:space="preserve">Tu </w:t>
      </w:r>
      <w:r>
        <w:rPr>
          <w:spacing w:val="-5"/>
        </w:rPr>
        <w:t xml:space="preserve">Youyou </w:t>
      </w:r>
      <w:r>
        <w:t>win the Nobel Prize in</w:t>
      </w:r>
      <w:r>
        <w:rPr>
          <w:spacing w:val="7"/>
        </w:rPr>
        <w:t xml:space="preserve"> </w:t>
      </w:r>
      <w:r>
        <w:t>2015?</w:t>
      </w:r>
    </w:p>
    <w:p>
      <w:pPr>
        <w:pStyle w:val="ListParagraph"/>
        <w:numPr>
          <w:ilvl w:val="0"/>
          <w:numId w:val="8"/>
        </w:numPr>
        <w:tabs>
          <w:tab w:val="left" w:pos="1351"/>
        </w:tabs>
        <w:spacing w:before="0" w:after="0" w:line="240" w:lineRule="auto"/>
        <w:ind w:left="1350" w:right="0" w:hanging="294"/>
        <w:jc w:val="left"/>
        <w:rPr>
          <w:sz w:val="24"/>
        </w:rPr>
      </w:pPr>
      <w:r>
        <w:rPr>
          <w:sz w:val="24"/>
        </w:rPr>
        <w:t>Because she gave the suggestion of equal pay for equal work between men and</w:t>
      </w:r>
      <w:r>
        <w:rPr>
          <w:spacing w:val="-2"/>
          <w:sz w:val="24"/>
        </w:rPr>
        <w:t xml:space="preserve"> </w:t>
      </w:r>
      <w:r>
        <w:rPr>
          <w:sz w:val="24"/>
        </w:rPr>
        <w:t>women.</w:t>
      </w:r>
    </w:p>
    <w:p>
      <w:pPr>
        <w:pStyle w:val="ListParagraph"/>
        <w:numPr>
          <w:ilvl w:val="0"/>
          <w:numId w:val="8"/>
        </w:numPr>
        <w:tabs>
          <w:tab w:val="left" w:pos="1336"/>
        </w:tabs>
        <w:spacing w:before="122" w:after="0" w:line="240" w:lineRule="auto"/>
        <w:ind w:left="1336" w:right="0" w:hanging="279"/>
        <w:jc w:val="left"/>
        <w:rPr>
          <w:sz w:val="24"/>
        </w:rPr>
      </w:pPr>
      <w:r>
        <w:rPr>
          <w:sz w:val="24"/>
        </w:rPr>
        <w:t>Because she discovered a kind of medicine and saved a large number of people’s</w:t>
      </w:r>
      <w:r>
        <w:rPr>
          <w:spacing w:val="-12"/>
          <w:sz w:val="24"/>
        </w:rPr>
        <w:t xml:space="preserve"> </w:t>
      </w:r>
      <w:r>
        <w:rPr>
          <w:sz w:val="24"/>
        </w:rPr>
        <w:t>lives.</w:t>
      </w:r>
    </w:p>
    <w:p>
      <w:pPr>
        <w:pStyle w:val="ListParagraph"/>
        <w:numPr>
          <w:ilvl w:val="0"/>
          <w:numId w:val="8"/>
        </w:numPr>
        <w:tabs>
          <w:tab w:val="left" w:pos="1336"/>
        </w:tabs>
        <w:spacing w:before="125" w:after="0" w:line="240" w:lineRule="auto"/>
        <w:ind w:left="1336" w:right="0" w:hanging="279"/>
        <w:jc w:val="left"/>
        <w:rPr>
          <w:sz w:val="24"/>
        </w:rPr>
      </w:pPr>
      <w:r>
        <w:rPr>
          <w:sz w:val="24"/>
        </w:rPr>
        <w:t>Because her research on rice yields helped Chinese people not to be hungry any</w:t>
      </w:r>
      <w:r>
        <w:rPr>
          <w:spacing w:val="-4"/>
          <w:sz w:val="24"/>
        </w:rPr>
        <w:t xml:space="preserve"> </w:t>
      </w:r>
      <w:r>
        <w:rPr>
          <w:sz w:val="24"/>
        </w:rPr>
        <w:t>more.</w:t>
      </w:r>
    </w:p>
    <w:p>
      <w:pPr>
        <w:pStyle w:val="ListParagraph"/>
        <w:numPr>
          <w:ilvl w:val="0"/>
          <w:numId w:val="8"/>
        </w:numPr>
        <w:tabs>
          <w:tab w:val="left" w:pos="536"/>
          <w:tab w:val="left" w:pos="1351"/>
        </w:tabs>
        <w:spacing w:before="125" w:after="0" w:line="345" w:lineRule="auto"/>
        <w:ind w:left="217" w:right="2096" w:firstLine="840"/>
        <w:jc w:val="left"/>
        <w:rPr>
          <w:sz w:val="24"/>
        </w:rPr>
      </w:pPr>
      <w:r>
        <w:rPr>
          <w:sz w:val="24"/>
        </w:rPr>
        <w:t>Because she was a great scientist in satellite technology and space exploration. (</w:t>
      </w:r>
      <w:r>
        <w:rPr>
          <w:sz w:val="24"/>
        </w:rPr>
        <w:tab/>
      </w:r>
      <w:r>
        <w:rPr>
          <w:sz w:val="24"/>
        </w:rPr>
        <w:t>) 29. Why were they awarded the Medal of the</w:t>
      </w:r>
      <w:r>
        <w:rPr>
          <w:spacing w:val="17"/>
          <w:sz w:val="24"/>
        </w:rPr>
        <w:t xml:space="preserve"> </w:t>
      </w:r>
      <w:r>
        <w:rPr>
          <w:sz w:val="24"/>
        </w:rPr>
        <w:t>Republic?</w:t>
      </w:r>
    </w:p>
    <w:p>
      <w:pPr>
        <w:pStyle w:val="ListParagraph"/>
        <w:numPr>
          <w:ilvl w:val="0"/>
          <w:numId w:val="9"/>
        </w:numPr>
        <w:tabs>
          <w:tab w:val="left" w:pos="1351"/>
        </w:tabs>
        <w:spacing w:before="4" w:after="0" w:line="240" w:lineRule="auto"/>
        <w:ind w:left="1350" w:right="0" w:hanging="294"/>
        <w:jc w:val="left"/>
        <w:rPr>
          <w:sz w:val="24"/>
        </w:rPr>
      </w:pPr>
      <w:r>
        <w:rPr>
          <w:sz w:val="24"/>
        </w:rPr>
        <w:t>Because they are great scientists in</w:t>
      </w:r>
      <w:r>
        <w:rPr>
          <w:spacing w:val="-2"/>
          <w:sz w:val="24"/>
        </w:rPr>
        <w:t xml:space="preserve"> </w:t>
      </w:r>
      <w:r>
        <w:rPr>
          <w:sz w:val="24"/>
        </w:rPr>
        <w:t>China.</w:t>
      </w:r>
    </w:p>
    <w:p>
      <w:pPr>
        <w:pStyle w:val="ListParagraph"/>
        <w:numPr>
          <w:ilvl w:val="0"/>
          <w:numId w:val="9"/>
        </w:numPr>
        <w:tabs>
          <w:tab w:val="left" w:pos="1336"/>
        </w:tabs>
        <w:spacing w:before="125" w:after="0" w:line="240" w:lineRule="auto"/>
        <w:ind w:left="1336" w:right="0" w:hanging="279"/>
        <w:jc w:val="left"/>
        <w:rPr>
          <w:sz w:val="24"/>
        </w:rPr>
      </w:pPr>
      <w:r>
        <w:rPr>
          <w:sz w:val="24"/>
        </w:rPr>
        <w:t>Because they are very kind to Chinese</w:t>
      </w:r>
      <w:r>
        <w:rPr>
          <w:spacing w:val="2"/>
          <w:sz w:val="24"/>
        </w:rPr>
        <w:t xml:space="preserve"> </w:t>
      </w:r>
      <w:r>
        <w:rPr>
          <w:sz w:val="24"/>
        </w:rPr>
        <w:t>people.</w:t>
      </w:r>
    </w:p>
    <w:p>
      <w:pPr>
        <w:pStyle w:val="ListParagraph"/>
        <w:numPr>
          <w:ilvl w:val="0"/>
          <w:numId w:val="9"/>
        </w:numPr>
        <w:tabs>
          <w:tab w:val="left" w:pos="1336"/>
        </w:tabs>
        <w:spacing w:before="123" w:after="0" w:line="240" w:lineRule="auto"/>
        <w:ind w:left="1336" w:right="0" w:hanging="279"/>
        <w:jc w:val="left"/>
        <w:rPr>
          <w:sz w:val="24"/>
        </w:rPr>
      </w:pPr>
      <w:r>
        <w:rPr>
          <w:sz w:val="24"/>
        </w:rPr>
        <w:t>Because they gave their lives to their</w:t>
      </w:r>
      <w:r>
        <w:rPr>
          <w:spacing w:val="-1"/>
          <w:sz w:val="24"/>
        </w:rPr>
        <w:t xml:space="preserve"> </w:t>
      </w:r>
      <w:r>
        <w:rPr>
          <w:sz w:val="24"/>
        </w:rPr>
        <w:t>motherland.</w:t>
      </w:r>
    </w:p>
    <w:p>
      <w:pPr>
        <w:pStyle w:val="ListParagraph"/>
        <w:numPr>
          <w:ilvl w:val="0"/>
          <w:numId w:val="9"/>
        </w:numPr>
        <w:tabs>
          <w:tab w:val="left" w:pos="1351"/>
        </w:tabs>
        <w:spacing w:before="124" w:after="0" w:line="240" w:lineRule="auto"/>
        <w:ind w:left="1350" w:right="0" w:hanging="294"/>
        <w:jc w:val="left"/>
        <w:rPr>
          <w:sz w:val="24"/>
        </w:rPr>
      </w:pPr>
      <w:r>
        <w:rPr>
          <w:sz w:val="24"/>
        </w:rPr>
        <w:t>Because they made wonderful contributions to China’s</w:t>
      </w:r>
      <w:r>
        <w:rPr>
          <w:spacing w:val="-5"/>
          <w:sz w:val="24"/>
        </w:rPr>
        <w:t xml:space="preserve"> </w:t>
      </w:r>
      <w:r>
        <w:rPr>
          <w:sz w:val="24"/>
        </w:rPr>
        <w:t>development.</w:t>
      </w:r>
    </w:p>
    <w:p>
      <w:pPr>
        <w:pStyle w:val="Heading2"/>
        <w:spacing w:before="125"/>
        <w:ind w:right="218"/>
      </w:pPr>
      <w:r>
        <w:t>B</w:t>
      </w:r>
    </w:p>
    <w:p>
      <w:pPr>
        <w:pStyle w:val="BodyText"/>
        <w:spacing w:before="123" w:line="333" w:lineRule="auto"/>
        <w:ind w:right="405" w:firstLine="420"/>
        <w:jc w:val="both"/>
      </w:pPr>
      <w:r>
        <w:t>Shenzhen University (SZU) is working with Audencia Business School in Francein education in the financial technology</w:t>
      </w:r>
      <w:r>
        <w:rPr>
          <w:rFonts w:ascii="宋体" w:eastAsia="宋体" w:hAnsi="宋体" w:hint="eastAsia"/>
        </w:rPr>
        <w:t>（</w:t>
      </w:r>
      <w:r>
        <w:t xml:space="preserve">fintech </w:t>
      </w:r>
      <w:r>
        <w:rPr>
          <w:rFonts w:ascii="宋体" w:eastAsia="宋体" w:hAnsi="宋体" w:hint="eastAsia"/>
        </w:rPr>
        <w:t>金融科技）</w:t>
      </w:r>
      <w:r>
        <w:t>field through a joint master’s degree program.</w:t>
      </w:r>
    </w:p>
    <w:p>
      <w:pPr>
        <w:pStyle w:val="BodyText"/>
        <w:spacing w:line="340" w:lineRule="auto"/>
        <w:ind w:right="400" w:firstLine="420"/>
        <w:jc w:val="both"/>
      </w:pPr>
      <w:r>
        <w:t>This is said to be SZU’s first foreign joint education program. It aims to solve the problem of the shortage of talents in fintech field, which best serves industry development, especially in the Guangdong-Hong Kong-Macao Greater Bay Area</w:t>
      </w:r>
      <w:r>
        <w:rPr>
          <w:rFonts w:ascii="宋体" w:eastAsia="宋体" w:hAnsi="宋体" w:hint="eastAsia"/>
        </w:rPr>
        <w:t>（粤港澳大湾区）</w:t>
      </w:r>
      <w:r>
        <w:t>.</w:t>
      </w:r>
    </w:p>
    <w:p>
      <w:pPr>
        <w:pStyle w:val="BodyText"/>
        <w:spacing w:line="271" w:lineRule="exact"/>
        <w:ind w:left="637"/>
        <w:jc w:val="both"/>
      </w:pPr>
      <w:r>
        <w:t>SZU plans to enroll</w:t>
      </w:r>
      <w:r>
        <w:rPr>
          <w:rFonts w:ascii="宋体" w:eastAsia="宋体" w:hint="eastAsia"/>
        </w:rPr>
        <w:t>（录取）</w:t>
      </w:r>
      <w:r>
        <w:t>80 students from the Chinese mainland into the program this year. The two</w:t>
      </w:r>
    </w:p>
    <w:p>
      <w:pPr>
        <w:pStyle w:val="BodyText"/>
        <w:spacing w:before="97" w:line="328" w:lineRule="auto"/>
        <w:ind w:right="396"/>
        <w:jc w:val="both"/>
      </w:pPr>
      <w:r>
        <w:t xml:space="preserve">universities will jointly design training programs, teaching plans and review standards. After two years of </w:t>
      </w:r>
      <w:r>
        <w:rPr>
          <w:spacing w:val="-3"/>
        </w:rPr>
        <w:t>study</w:t>
      </w:r>
      <w:r>
        <w:rPr>
          <w:spacing w:val="-2"/>
        </w:rPr>
        <w:t xml:space="preserve">, </w:t>
      </w:r>
      <w:r>
        <w:t xml:space="preserve">students will receive their </w:t>
      </w:r>
      <w:r>
        <w:rPr>
          <w:spacing w:val="-10"/>
        </w:rPr>
        <w:t>diploma</w:t>
      </w:r>
      <w:r>
        <w:rPr>
          <w:rFonts w:ascii="宋体" w:eastAsia="宋体" w:hint="eastAsia"/>
          <w:spacing w:val="-10"/>
        </w:rPr>
        <w:t>（</w:t>
      </w:r>
      <w:r>
        <w:rPr>
          <w:rFonts w:ascii="宋体" w:eastAsia="宋体" w:hint="eastAsia"/>
        </w:rPr>
        <w:t>毕业证书</w:t>
      </w:r>
      <w:r>
        <w:rPr>
          <w:rFonts w:ascii="宋体" w:eastAsia="宋体" w:hint="eastAsia"/>
          <w:spacing w:val="-16"/>
        </w:rPr>
        <w:t>）</w:t>
      </w:r>
      <w:r>
        <w:rPr>
          <w:spacing w:val="-16"/>
        </w:rPr>
        <w:t xml:space="preserve">from </w:t>
      </w:r>
      <w:r>
        <w:t>Audencia Business School. The diploma will be admitted by both China and France.</w:t>
      </w:r>
    </w:p>
    <w:p>
      <w:pPr>
        <w:pStyle w:val="BodyText"/>
        <w:spacing w:before="23" w:line="348" w:lineRule="auto"/>
        <w:ind w:right="401" w:firstLine="420"/>
        <w:jc w:val="both"/>
      </w:pPr>
      <w:r>
        <w:t>Fifty percent of the program’s courses will be taught by teachers from Audenica Business School, and the rest will be given by SZU teachers who have overseas educational background.</w:t>
      </w:r>
    </w:p>
    <w:p>
      <w:pPr>
        <w:pStyle w:val="BodyText"/>
        <w:spacing w:before="1" w:line="348" w:lineRule="auto"/>
        <w:ind w:right="403" w:firstLine="420"/>
        <w:jc w:val="both"/>
      </w:pPr>
      <w:r>
        <w:t>It is said that though fintech is developing fast with chances, the industry faces a talent shortage. According to data, China needs more than 1.5 million talented people in fintech. Fintech is a new field, few universities in China have set up fintech-related program.</w:t>
      </w:r>
    </w:p>
    <w:p>
      <w:pPr>
        <w:pStyle w:val="BodyText"/>
        <w:spacing w:line="291" w:lineRule="exact"/>
        <w:ind w:left="637"/>
        <w:jc w:val="both"/>
      </w:pPr>
      <w:r>
        <w:t>With strong educational resources</w:t>
      </w:r>
      <w:r>
        <w:rPr>
          <w:rFonts w:ascii="宋体" w:eastAsia="宋体" w:hint="eastAsia"/>
        </w:rPr>
        <w:t>（资源）</w:t>
      </w:r>
      <w:r>
        <w:t>, this program will not only find a way to the talent shortage</w:t>
      </w:r>
    </w:p>
    <w:p>
      <w:pPr>
        <w:pStyle w:val="BodyText"/>
        <w:spacing w:before="107"/>
        <w:jc w:val="both"/>
      </w:pPr>
      <w:r>
        <w:t>but also help Shenzhen become more connected with the world economy, said SZU.</w:t>
      </w:r>
    </w:p>
    <w:p>
      <w:pPr>
        <w:pStyle w:val="BodyText"/>
        <w:spacing w:before="125"/>
        <w:jc w:val="both"/>
      </w:pPr>
      <w:r>
        <w:t>( ) 30. Which will NOT be jointly designed by both SZU and Audencia Business School?</w:t>
      </w:r>
    </w:p>
    <w:p>
      <w:pPr>
        <w:pStyle w:val="BodyText"/>
        <w:tabs>
          <w:tab w:val="left" w:pos="5677"/>
        </w:tabs>
        <w:spacing w:before="124"/>
        <w:ind w:left="1057"/>
      </w:pPr>
      <w:r>
        <w:t>A.</w:t>
      </w:r>
      <w:r>
        <w:rPr>
          <w:spacing w:val="-9"/>
        </w:rPr>
        <w:t xml:space="preserve"> </w:t>
      </w:r>
      <w:r>
        <w:t>Training</w:t>
      </w:r>
      <w:r>
        <w:rPr>
          <w:spacing w:val="-3"/>
        </w:rPr>
        <w:t xml:space="preserve"> </w:t>
      </w:r>
      <w:r>
        <w:t>programs.</w:t>
      </w:r>
      <w:r>
        <w:tab/>
      </w:r>
      <w:r>
        <w:t xml:space="preserve">B. </w:t>
      </w:r>
      <w:r>
        <w:rPr>
          <w:spacing w:val="-3"/>
        </w:rPr>
        <w:t>Teaching</w:t>
      </w:r>
      <w:r>
        <w:rPr>
          <w:spacing w:val="-5"/>
        </w:rPr>
        <w:t xml:space="preserve"> </w:t>
      </w:r>
      <w:r>
        <w:t>plans.</w:t>
      </w:r>
    </w:p>
    <w:p>
      <w:pPr>
        <w:pStyle w:val="BodyText"/>
        <w:tabs>
          <w:tab w:val="left" w:pos="536"/>
          <w:tab w:val="left" w:pos="5677"/>
        </w:tabs>
        <w:spacing w:before="123" w:line="348" w:lineRule="auto"/>
        <w:ind w:right="4133" w:firstLine="840"/>
      </w:pPr>
      <w:r>
        <w:t>C.</w:t>
      </w:r>
      <w:r>
        <w:rPr>
          <w:spacing w:val="-5"/>
        </w:rPr>
        <w:t xml:space="preserve"> </w:t>
      </w:r>
      <w:r>
        <w:t>Review standards.</w:t>
      </w:r>
      <w:r>
        <w:tab/>
      </w:r>
      <w:r>
        <w:t xml:space="preserve">D. </w:t>
      </w:r>
      <w:r>
        <w:rPr>
          <w:spacing w:val="-3"/>
        </w:rPr>
        <w:t xml:space="preserve">Diploma. </w:t>
      </w:r>
      <w:r>
        <w:t>(</w:t>
      </w:r>
      <w:r>
        <w:tab/>
      </w:r>
      <w:r>
        <w:t>) 31. How many talented people does China need in fintech</w:t>
      </w:r>
      <w:r>
        <w:rPr>
          <w:spacing w:val="8"/>
        </w:rPr>
        <w:t xml:space="preserve"> </w:t>
      </w:r>
      <w:r>
        <w:t>field?</w:t>
      </w:r>
    </w:p>
    <w:p>
      <w:pPr>
        <w:pStyle w:val="BodyText"/>
        <w:tabs>
          <w:tab w:val="left" w:pos="5677"/>
        </w:tabs>
        <w:spacing w:before="1"/>
        <w:ind w:left="1057"/>
      </w:pPr>
      <w:r>
        <w:t>A. More</w:t>
      </w:r>
      <w:r>
        <w:rPr>
          <w:spacing w:val="-3"/>
        </w:rPr>
        <w:t xml:space="preserve"> </w:t>
      </w:r>
      <w:r>
        <w:t>than</w:t>
      </w:r>
      <w:r>
        <w:rPr>
          <w:spacing w:val="2"/>
        </w:rPr>
        <w:t xml:space="preserve"> </w:t>
      </w:r>
      <w:r>
        <w:t>1,500.</w:t>
      </w:r>
      <w:r>
        <w:tab/>
      </w:r>
      <w:r>
        <w:t>B. More than</w:t>
      </w:r>
      <w:r>
        <w:rPr>
          <w:spacing w:val="1"/>
        </w:rPr>
        <w:t xml:space="preserve"> </w:t>
      </w:r>
      <w:r>
        <w:t>15,000.</w:t>
      </w:r>
    </w:p>
    <w:p>
      <w:pPr>
        <w:pStyle w:val="BodyText"/>
        <w:tabs>
          <w:tab w:val="left" w:pos="536"/>
          <w:tab w:val="left" w:pos="5677"/>
        </w:tabs>
        <w:spacing w:before="123" w:line="348" w:lineRule="auto"/>
        <w:ind w:right="2961" w:firstLine="840"/>
      </w:pPr>
      <w:r>
        <w:t>C. More</w:t>
      </w:r>
      <w:r>
        <w:rPr>
          <w:spacing w:val="-3"/>
        </w:rPr>
        <w:t xml:space="preserve"> </w:t>
      </w:r>
      <w:r>
        <w:t>than</w:t>
      </w:r>
      <w:r>
        <w:rPr>
          <w:spacing w:val="-1"/>
        </w:rPr>
        <w:t xml:space="preserve"> </w:t>
      </w:r>
      <w:r>
        <w:t>150,000.</w:t>
      </w:r>
      <w:r>
        <w:tab/>
      </w:r>
      <w:r>
        <w:t>D. More than 1,500,000. (</w:t>
      </w:r>
      <w:r>
        <w:tab/>
      </w:r>
      <w:r>
        <w:t>) 32. Where can you probably read this</w:t>
      </w:r>
      <w:r>
        <w:rPr>
          <w:spacing w:val="-39"/>
        </w:rPr>
        <w:t xml:space="preserve"> </w:t>
      </w:r>
      <w:r>
        <w:t>article?</w:t>
      </w:r>
    </w:p>
    <w:p>
      <w:pPr>
        <w:pStyle w:val="BodyText"/>
        <w:tabs>
          <w:tab w:val="left" w:pos="536"/>
          <w:tab w:val="left" w:pos="3577"/>
          <w:tab w:val="left" w:pos="5677"/>
          <w:tab w:val="left" w:pos="7777"/>
        </w:tabs>
        <w:spacing w:before="75" w:line="348" w:lineRule="auto"/>
        <w:ind w:left="0" w:right="1608" w:firstLine="960" w:leftChars="0" w:firstLineChars="400"/>
      </w:pPr>
      <w:r>
        <w:t>A. In</w:t>
      </w:r>
      <w:r>
        <w:rPr>
          <w:spacing w:val="-4"/>
        </w:rPr>
        <w:t xml:space="preserve"> </w:t>
      </w:r>
      <w:r>
        <w:t>a</w:t>
      </w:r>
      <w:r>
        <w:rPr>
          <w:spacing w:val="-4"/>
        </w:rPr>
        <w:t xml:space="preserve"> </w:t>
      </w:r>
      <w:r>
        <w:t>newspaper.</w:t>
      </w:r>
      <w:r>
        <w:tab/>
      </w:r>
      <w:r>
        <w:t>B. In a</w:t>
      </w:r>
      <w:r>
        <w:rPr>
          <w:spacing w:val="-3"/>
        </w:rPr>
        <w:t xml:space="preserve"> </w:t>
      </w:r>
      <w:r>
        <w:t>storybook.</w:t>
      </w:r>
      <w:r>
        <w:tab/>
      </w:r>
      <w:r>
        <w:t>C. In</w:t>
      </w:r>
      <w:r>
        <w:rPr>
          <w:spacing w:val="-1"/>
        </w:rPr>
        <w:t xml:space="preserve"> </w:t>
      </w:r>
      <w:r>
        <w:t>a</w:t>
      </w:r>
      <w:r>
        <w:rPr>
          <w:spacing w:val="-2"/>
        </w:rPr>
        <w:t xml:space="preserve"> </w:t>
      </w:r>
      <w:r>
        <w:t>novel.</w:t>
      </w:r>
      <w:r>
        <w:tab/>
      </w:r>
      <w:r>
        <w:t xml:space="preserve">D. In a </w:t>
      </w:r>
      <w:r>
        <w:rPr>
          <w:spacing w:val="-3"/>
        </w:rPr>
        <w:t xml:space="preserve">textbook. </w:t>
      </w:r>
      <w:r>
        <w:t>(</w:t>
      </w:r>
      <w:r>
        <w:tab/>
      </w:r>
      <w:r>
        <w:t>) 33. What is the main idea of the</w:t>
      </w:r>
      <w:r>
        <w:rPr>
          <w:spacing w:val="15"/>
        </w:rPr>
        <w:t xml:space="preserve"> </w:t>
      </w:r>
      <w:r>
        <w:t>passage?</w:t>
      </w:r>
    </w:p>
    <w:p>
      <w:pPr>
        <w:pStyle w:val="ListParagraph"/>
        <w:numPr>
          <w:ilvl w:val="0"/>
          <w:numId w:val="10"/>
        </w:numPr>
        <w:tabs>
          <w:tab w:val="left" w:pos="1351"/>
        </w:tabs>
        <w:spacing w:before="0" w:after="0" w:line="275" w:lineRule="exact"/>
        <w:ind w:left="1350" w:right="0" w:hanging="294"/>
        <w:jc w:val="left"/>
        <w:rPr>
          <w:sz w:val="24"/>
        </w:rPr>
      </w:pPr>
      <w:r>
        <w:rPr>
          <w:sz w:val="24"/>
        </w:rPr>
        <w:t>Guangdong-Hong Kong-Macao Greater Bay Area lacks talents in fintech</w:t>
      </w:r>
      <w:r>
        <w:rPr>
          <w:spacing w:val="-12"/>
          <w:sz w:val="24"/>
        </w:rPr>
        <w:t xml:space="preserve"> </w:t>
      </w:r>
      <w:r>
        <w:rPr>
          <w:sz w:val="24"/>
        </w:rPr>
        <w:t>field.</w:t>
      </w:r>
    </w:p>
    <w:p>
      <w:pPr>
        <w:pStyle w:val="ListParagraph"/>
        <w:numPr>
          <w:ilvl w:val="0"/>
          <w:numId w:val="10"/>
        </w:numPr>
        <w:tabs>
          <w:tab w:val="left" w:pos="1336"/>
        </w:tabs>
        <w:spacing w:before="125" w:after="0" w:line="240" w:lineRule="auto"/>
        <w:ind w:left="1336" w:right="0" w:hanging="279"/>
        <w:jc w:val="left"/>
        <w:rPr>
          <w:sz w:val="24"/>
        </w:rPr>
      </w:pPr>
      <w:r>
        <w:rPr>
          <w:sz w:val="24"/>
        </w:rPr>
        <w:t>SZU starts a joint education program wit Audencia Business School in fintech</w:t>
      </w:r>
      <w:r>
        <w:rPr>
          <w:spacing w:val="-16"/>
          <w:sz w:val="24"/>
        </w:rPr>
        <w:t xml:space="preserve"> </w:t>
      </w:r>
      <w:r>
        <w:rPr>
          <w:sz w:val="24"/>
        </w:rPr>
        <w:t>field.</w:t>
      </w:r>
    </w:p>
    <w:p>
      <w:pPr>
        <w:pStyle w:val="ListParagraph"/>
        <w:numPr>
          <w:ilvl w:val="0"/>
          <w:numId w:val="10"/>
        </w:numPr>
        <w:tabs>
          <w:tab w:val="left" w:pos="1332"/>
        </w:tabs>
        <w:spacing w:before="124" w:after="0" w:line="240" w:lineRule="auto"/>
        <w:ind w:left="1331" w:right="0" w:hanging="275"/>
        <w:jc w:val="left"/>
        <w:rPr>
          <w:sz w:val="24"/>
        </w:rPr>
      </w:pPr>
      <w:r>
        <w:rPr>
          <w:sz w:val="24"/>
        </w:rPr>
        <w:t>The courses will be taught by teachers from Audencia Business School and</w:t>
      </w:r>
      <w:r>
        <w:rPr>
          <w:spacing w:val="-13"/>
          <w:sz w:val="24"/>
        </w:rPr>
        <w:t xml:space="preserve"> </w:t>
      </w:r>
      <w:r>
        <w:rPr>
          <w:sz w:val="24"/>
        </w:rPr>
        <w:t>SZU.</w:t>
      </w:r>
    </w:p>
    <w:p>
      <w:pPr>
        <w:pStyle w:val="ListParagraph"/>
        <w:numPr>
          <w:ilvl w:val="0"/>
          <w:numId w:val="10"/>
        </w:numPr>
        <w:tabs>
          <w:tab w:val="left" w:pos="1351"/>
        </w:tabs>
        <w:spacing w:before="123" w:after="0" w:line="240" w:lineRule="auto"/>
        <w:ind w:left="1350" w:right="0" w:hanging="294"/>
        <w:jc w:val="left"/>
        <w:rPr>
          <w:sz w:val="24"/>
        </w:rPr>
      </w:pPr>
      <w:r>
        <w:rPr>
          <w:sz w:val="24"/>
        </w:rPr>
        <w:t>Shenzhen will become more connected with the world</w:t>
      </w:r>
      <w:r>
        <w:rPr>
          <w:spacing w:val="-2"/>
          <w:sz w:val="24"/>
        </w:rPr>
        <w:t xml:space="preserve"> </w:t>
      </w:r>
      <w:r>
        <w:rPr>
          <w:sz w:val="24"/>
        </w:rPr>
        <w:t>economy.</w:t>
      </w:r>
    </w:p>
    <w:p>
      <w:pPr>
        <w:pStyle w:val="Heading2"/>
        <w:spacing w:before="125"/>
        <w:ind w:right="219"/>
      </w:pPr>
      <w:r>
        <w:t>C</w:t>
      </w:r>
    </w:p>
    <w:p>
      <w:pPr>
        <w:pStyle w:val="BodyText"/>
        <w:spacing w:before="125" w:line="345" w:lineRule="auto"/>
        <w:ind w:right="401" w:firstLine="420"/>
        <w:jc w:val="both"/>
      </w:pPr>
      <w:r>
        <w:t>Confucius, one of the most important Chinese philosophers, was celebrated across the country for his 2,570th birthday in September 2019. After all these years, his influence is still strong in modern times.</w:t>
      </w:r>
    </w:p>
    <w:p>
      <w:pPr>
        <w:pStyle w:val="BodyText"/>
        <w:spacing w:before="4" w:line="348" w:lineRule="auto"/>
        <w:ind w:right="397" w:firstLine="420"/>
        <w:jc w:val="both"/>
      </w:pPr>
      <w:r>
        <w:t xml:space="preserve">Unlike the abstract philosophy of Laozi, Confucian idea about right and wrong are ways to understand and apply to daily life. </w:t>
      </w:r>
      <w:r>
        <w:rPr>
          <w:spacing w:val="-3"/>
        </w:rPr>
        <w:t xml:space="preserve">“It’s </w:t>
      </w:r>
      <w:r>
        <w:t xml:space="preserve">all about the every </w:t>
      </w:r>
      <w:r>
        <w:rPr>
          <w:spacing w:val="-4"/>
        </w:rPr>
        <w:t xml:space="preserve">day. </w:t>
      </w:r>
      <w:r>
        <w:rPr>
          <w:spacing w:val="-5"/>
        </w:rPr>
        <w:t xml:space="preserve">It’s </w:t>
      </w:r>
      <w:r>
        <w:t xml:space="preserve">all about </w:t>
      </w:r>
      <w:r>
        <w:rPr>
          <w:spacing w:val="-3"/>
        </w:rPr>
        <w:t xml:space="preserve">family,” </w:t>
      </w:r>
      <w:r>
        <w:t xml:space="preserve">Roger Ames, a Fonfucius expert at Peking University, told </w:t>
      </w:r>
      <w:r>
        <w:rPr>
          <w:i/>
        </w:rPr>
        <w:t>China</w:t>
      </w:r>
      <w:r>
        <w:rPr>
          <w:i/>
          <w:spacing w:val="-10"/>
        </w:rPr>
        <w:t xml:space="preserve"> </w:t>
      </w:r>
      <w:r>
        <w:rPr>
          <w:i/>
        </w:rPr>
        <w:t>Daily</w:t>
      </w:r>
      <w:r>
        <w:t>.</w:t>
      </w:r>
    </w:p>
    <w:p>
      <w:pPr>
        <w:pStyle w:val="BodyText"/>
        <w:spacing w:line="291" w:lineRule="exact"/>
        <w:ind w:left="637"/>
        <w:jc w:val="both"/>
        <w:rPr>
          <w:rFonts w:ascii="宋体" w:eastAsia="宋体" w:hAnsi="宋体" w:hint="eastAsia"/>
        </w:rPr>
      </w:pPr>
      <w:r>
        <w:t>For example, many Chinese learn at an early age to “be filial to parents and respectful to brothers</w:t>
      </w:r>
      <w:r>
        <w:rPr>
          <w:rFonts w:ascii="宋体" w:eastAsia="宋体" w:hAnsi="宋体" w:hint="eastAsia"/>
        </w:rPr>
        <w:t>（ 入</w:t>
      </w:r>
    </w:p>
    <w:p>
      <w:pPr>
        <w:pStyle w:val="BodyText"/>
        <w:spacing w:before="93" w:line="324" w:lineRule="auto"/>
        <w:ind w:right="405"/>
        <w:jc w:val="both"/>
      </w:pPr>
      <w:r>
        <w:rPr>
          <w:rFonts w:ascii="宋体" w:eastAsia="宋体" w:hAnsi="宋体" w:hint="eastAsia"/>
          <w:spacing w:val="-19"/>
        </w:rPr>
        <w:t>则孝，出则悌</w:t>
      </w:r>
      <w:r>
        <w:rPr>
          <w:rFonts w:ascii="宋体" w:eastAsia="宋体" w:hAnsi="宋体" w:hint="eastAsia"/>
          <w:spacing w:val="-113"/>
        </w:rPr>
        <w:t>）</w:t>
      </w:r>
      <w:r>
        <w:t>”. Con</w:t>
      </w:r>
      <w:r>
        <w:rPr>
          <w:spacing w:val="-1"/>
        </w:rPr>
        <w:t>f</w:t>
      </w:r>
      <w:r>
        <w:t>u</w:t>
      </w:r>
      <w:r>
        <w:rPr>
          <w:spacing w:val="-1"/>
        </w:rPr>
        <w:t>c</w:t>
      </w:r>
      <w:r>
        <w:t>ius b</w:t>
      </w:r>
      <w:r>
        <w:rPr>
          <w:spacing w:val="-1"/>
        </w:rPr>
        <w:t>e</w:t>
      </w:r>
      <w:r>
        <w:t>li</w:t>
      </w:r>
      <w:r>
        <w:rPr>
          <w:spacing w:val="-1"/>
        </w:rPr>
        <w:t>e</w:t>
      </w:r>
      <w:r>
        <w:t>v</w:t>
      </w:r>
      <w:r>
        <w:rPr>
          <w:spacing w:val="-1"/>
        </w:rPr>
        <w:t>e</w:t>
      </w:r>
      <w:r>
        <w:t>d th</w:t>
      </w:r>
      <w:r>
        <w:rPr>
          <w:spacing w:val="-1"/>
        </w:rPr>
        <w:t>a</w:t>
      </w:r>
      <w:r>
        <w:t>t if</w:t>
      </w:r>
      <w:r>
        <w:rPr>
          <w:spacing w:val="-1"/>
        </w:rPr>
        <w:t xml:space="preserve"> e</w:t>
      </w:r>
      <w:r>
        <w:t>v</w:t>
      </w:r>
      <w:r>
        <w:rPr>
          <w:spacing w:val="-1"/>
        </w:rPr>
        <w:t>e</w:t>
      </w:r>
      <w:r>
        <w:rPr>
          <w:spacing w:val="1"/>
        </w:rPr>
        <w:t>r</w:t>
      </w:r>
      <w:r>
        <w:rPr>
          <w:spacing w:val="-3"/>
        </w:rPr>
        <w:t>y</w:t>
      </w:r>
      <w:r>
        <w:rPr>
          <w:spacing w:val="2"/>
        </w:rPr>
        <w:t>o</w:t>
      </w:r>
      <w:r>
        <w:t>ne kno</w:t>
      </w:r>
      <w:r>
        <w:rPr>
          <w:spacing w:val="-1"/>
        </w:rPr>
        <w:t>w</w:t>
      </w:r>
      <w:r>
        <w:t>s how to love th</w:t>
      </w:r>
      <w:r>
        <w:rPr>
          <w:spacing w:val="-1"/>
        </w:rPr>
        <w:t>e</w:t>
      </w:r>
      <w:r>
        <w:t>ir</w:t>
      </w:r>
      <w:r>
        <w:rPr>
          <w:spacing w:val="-1"/>
        </w:rPr>
        <w:t xml:space="preserve"> fa</w:t>
      </w:r>
      <w:r>
        <w:t>mili</w:t>
      </w:r>
      <w:r>
        <w:rPr>
          <w:spacing w:val="-1"/>
        </w:rPr>
        <w:t>e</w:t>
      </w:r>
      <w:r>
        <w:t>s, th</w:t>
      </w:r>
      <w:r>
        <w:rPr>
          <w:spacing w:val="-1"/>
        </w:rPr>
        <w:t>e</w:t>
      </w:r>
      <w:r>
        <w:t xml:space="preserve">y </w:t>
      </w:r>
      <w:r>
        <w:rPr>
          <w:spacing w:val="-1"/>
        </w:rPr>
        <w:t>w</w:t>
      </w:r>
      <w:r>
        <w:t>ill know how to love others, love their country, and love the world.</w:t>
      </w:r>
    </w:p>
    <w:p>
      <w:pPr>
        <w:pStyle w:val="BodyText"/>
        <w:spacing w:before="12" w:line="312" w:lineRule="auto"/>
        <w:ind w:right="394" w:firstLine="420"/>
        <w:jc w:val="both"/>
      </w:pPr>
      <w:r>
        <w:t>“Don’t do to others what you don’t want others to do to you.” is the favourite Confucius doctrine</w:t>
      </w:r>
      <w:r>
        <w:rPr>
          <w:rFonts w:ascii="宋体" w:eastAsia="宋体" w:hAnsi="宋体" w:hint="eastAsia"/>
        </w:rPr>
        <w:t>（ 信条</w:t>
      </w:r>
      <w:r>
        <w:rPr>
          <w:rFonts w:ascii="宋体" w:eastAsia="宋体" w:hAnsi="宋体" w:hint="eastAsia"/>
          <w:spacing w:val="-116"/>
        </w:rPr>
        <w:t>）</w:t>
      </w:r>
      <w:r>
        <w:t xml:space="preserve">of </w:t>
      </w:r>
      <w:r>
        <w:rPr>
          <w:spacing w:val="-1"/>
        </w:rPr>
        <w:t>G</w:t>
      </w:r>
      <w:r>
        <w:t>uo Jiulin, a p</w:t>
      </w:r>
      <w:r>
        <w:rPr>
          <w:spacing w:val="-1"/>
        </w:rPr>
        <w:t>r</w:t>
      </w:r>
      <w:r>
        <w:t>o</w:t>
      </w:r>
      <w:r>
        <w:rPr>
          <w:spacing w:val="-1"/>
        </w:rPr>
        <w:t>fe</w:t>
      </w:r>
      <w:r>
        <w:t xml:space="preserve">ssor </w:t>
      </w:r>
      <w:r>
        <w:rPr>
          <w:spacing w:val="-1"/>
        </w:rPr>
        <w:t>a</w:t>
      </w:r>
      <w:r>
        <w:t xml:space="preserve">t </w:t>
      </w:r>
      <w:r>
        <w:rPr>
          <w:spacing w:val="-1"/>
        </w:rPr>
        <w:t>Da</w:t>
      </w:r>
      <w:r>
        <w:t>li</w:t>
      </w:r>
      <w:r>
        <w:rPr>
          <w:spacing w:val="-1"/>
        </w:rPr>
        <w:t>a</w:t>
      </w:r>
      <w:r>
        <w:t>n Min</w:t>
      </w:r>
      <w:r>
        <w:rPr>
          <w:spacing w:val="1"/>
        </w:rPr>
        <w:t>z</w:t>
      </w:r>
      <w:r>
        <w:t xml:space="preserve">u </w:t>
      </w:r>
      <w:r>
        <w:rPr>
          <w:spacing w:val="-1"/>
        </w:rPr>
        <w:t>U</w:t>
      </w:r>
      <w:r>
        <w:t>niv</w:t>
      </w:r>
      <w:r>
        <w:rPr>
          <w:spacing w:val="-1"/>
        </w:rPr>
        <w:t>er</w:t>
      </w:r>
      <w:r>
        <w:t>sit</w:t>
      </w:r>
      <w:r>
        <w:rPr>
          <w:spacing w:val="-12"/>
        </w:rPr>
        <w:t>y</w:t>
      </w:r>
      <w:r>
        <w:rPr>
          <w:spacing w:val="-2"/>
        </w:rPr>
        <w:t>. “</w:t>
      </w:r>
      <w:r>
        <w:rPr>
          <w:spacing w:val="-4"/>
        </w:rPr>
        <w:t>I</w:t>
      </w:r>
      <w:r>
        <w:t xml:space="preserve">t </w:t>
      </w:r>
      <w:r>
        <w:rPr>
          <w:spacing w:val="-1"/>
        </w:rPr>
        <w:t>re</w:t>
      </w:r>
      <w:r>
        <w:t>minds me th</w:t>
      </w:r>
      <w:r>
        <w:rPr>
          <w:spacing w:val="-1"/>
        </w:rPr>
        <w:t>a</w:t>
      </w:r>
      <w:r>
        <w:t>t if a p</w:t>
      </w:r>
      <w:r>
        <w:rPr>
          <w:spacing w:val="-1"/>
        </w:rPr>
        <w:t>er</w:t>
      </w:r>
      <w:r>
        <w:t xml:space="preserve">son </w:t>
      </w:r>
      <w:r>
        <w:rPr>
          <w:spacing w:val="-1"/>
        </w:rPr>
        <w:t>wa</w:t>
      </w:r>
      <w:r>
        <w:t xml:space="preserve">nts to </w:t>
      </w:r>
      <w:r>
        <w:rPr>
          <w:spacing w:val="-1"/>
        </w:rPr>
        <w:t>f</w:t>
      </w:r>
      <w:r>
        <w:t>ul</w:t>
      </w:r>
      <w:r>
        <w:rPr>
          <w:spacing w:val="-1"/>
        </w:rPr>
        <w:t>f</w:t>
      </w:r>
      <w:r>
        <w:t>ill his social ambitions</w:t>
      </w:r>
      <w:r>
        <w:rPr>
          <w:rFonts w:ascii="宋体" w:eastAsia="宋体" w:hAnsi="宋体" w:hint="eastAsia"/>
        </w:rPr>
        <w:t>（抱负）</w:t>
      </w:r>
      <w:r>
        <w:rPr>
          <w:spacing w:val="-1"/>
        </w:rPr>
        <w:t xml:space="preserve">, </w:t>
      </w:r>
      <w:r>
        <w:t xml:space="preserve">he must first be strict with himself in words and deeds,” he told </w:t>
      </w:r>
      <w:r>
        <w:rPr>
          <w:i/>
        </w:rPr>
        <w:t>China Daily</w:t>
      </w:r>
      <w:r>
        <w:t>.</w:t>
      </w:r>
    </w:p>
    <w:p>
      <w:pPr>
        <w:pStyle w:val="BodyText"/>
        <w:spacing w:before="16" w:line="348" w:lineRule="auto"/>
        <w:ind w:right="381" w:firstLine="420"/>
        <w:jc w:val="both"/>
      </w:pPr>
      <w:r>
        <w:t>Another important Confucian idea is “</w:t>
      </w:r>
      <w:r>
        <w:rPr>
          <w:i/>
        </w:rPr>
        <w:t>he</w:t>
      </w:r>
      <w:r>
        <w:t>”, or harmony, Sun Yiting, a student from Zhejiang University, values it. “It reminds me to calm down when I get angry,” she said. “It reminds me to put myself in others’ shoes. This way of thinking makes my life much happier.”</w:t>
      </w:r>
    </w:p>
    <w:p>
      <w:pPr>
        <w:pStyle w:val="BodyText"/>
        <w:spacing w:line="275" w:lineRule="exact"/>
        <w:ind w:left="637"/>
        <w:jc w:val="both"/>
      </w:pPr>
      <w:r>
        <w:t>Confucian ideas can even be applied to today’s global problems, according to Ames.</w:t>
      </w:r>
    </w:p>
    <w:p>
      <w:pPr>
        <w:pStyle w:val="BodyText"/>
        <w:spacing w:before="109" w:line="319" w:lineRule="auto"/>
        <w:ind w:right="406" w:firstLine="420"/>
        <w:jc w:val="both"/>
      </w:pPr>
      <w:r>
        <w:t>“Confucius believed that the only way I can take my stand is by helping other people take theirs</w:t>
      </w:r>
      <w:r>
        <w:rPr>
          <w:rFonts w:ascii="宋体" w:eastAsia="宋体" w:hAnsi="宋体" w:hint="eastAsia"/>
        </w:rPr>
        <w:t>（己欲</w:t>
      </w:r>
      <w:r>
        <w:rPr>
          <w:rFonts w:ascii="宋体" w:eastAsia="宋体" w:hAnsi="宋体" w:hint="eastAsia"/>
          <w:spacing w:val="-8"/>
        </w:rPr>
        <w:t>立而立人，己欲达而达人</w:t>
      </w:r>
      <w:r>
        <w:rPr>
          <w:rFonts w:ascii="宋体" w:eastAsia="宋体" w:hAnsi="宋体" w:hint="eastAsia"/>
          <w:spacing w:val="-27"/>
        </w:rPr>
        <w:t>）</w:t>
      </w:r>
      <w:r>
        <w:rPr>
          <w:spacing w:val="-15"/>
        </w:rPr>
        <w:t xml:space="preserve">. </w:t>
      </w:r>
      <w:r>
        <w:t>If my neighbour does better</w:t>
      </w:r>
      <w:r>
        <w:rPr>
          <w:spacing w:val="-2"/>
        </w:rPr>
        <w:t xml:space="preserve">, </w:t>
      </w:r>
      <w:r>
        <w:t>I do better</w:t>
      </w:r>
      <w:r>
        <w:rPr>
          <w:spacing w:val="-5"/>
        </w:rPr>
        <w:t xml:space="preserve">. </w:t>
      </w:r>
      <w:r>
        <w:rPr>
          <w:spacing w:val="-3"/>
        </w:rPr>
        <w:t xml:space="preserve">That’s </w:t>
      </w:r>
      <w:r>
        <w:t xml:space="preserve">the Confucian wisdom. This is really needed in the world </w:t>
      </w:r>
      <w:r>
        <w:rPr>
          <w:spacing w:val="-3"/>
        </w:rPr>
        <w:t xml:space="preserve">today,” </w:t>
      </w:r>
      <w:r>
        <w:t>said Ames.</w:t>
      </w:r>
    </w:p>
    <w:p>
      <w:pPr>
        <w:pStyle w:val="BodyText"/>
        <w:spacing w:before="15" w:line="312" w:lineRule="auto"/>
        <w:ind w:right="401" w:firstLine="420"/>
        <w:jc w:val="both"/>
      </w:pPr>
      <w:r>
        <w:t>“Global warming, food and water shortages, environmental problems, international terrorism</w:t>
      </w:r>
      <w:r>
        <w:rPr>
          <w:rFonts w:ascii="宋体" w:eastAsia="宋体" w:hAnsi="宋体" w:hint="eastAsia"/>
        </w:rPr>
        <w:t>（恐怖主义）</w:t>
      </w:r>
      <w:r>
        <w:t>. We can solve these problems only if we work together.”</w:t>
      </w:r>
    </w:p>
    <w:p>
      <w:pPr>
        <w:pStyle w:val="BodyText"/>
        <w:spacing w:before="16"/>
        <w:jc w:val="both"/>
      </w:pPr>
      <w:r>
        <w:drawing>
          <wp:anchor distT="0" distB="0" distL="0" distR="0" simplePos="0" relativeHeight="251659264" behindDoc="0" locked="0" layoutInCell="1" allowOverlap="1">
            <wp:simplePos x="0" y="0"/>
            <wp:positionH relativeFrom="page">
              <wp:posOffset>1522095</wp:posOffset>
            </wp:positionH>
            <wp:positionV relativeFrom="paragraph">
              <wp:posOffset>250825</wp:posOffset>
            </wp:positionV>
            <wp:extent cx="1281430" cy="133477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632482" name="image1.jpeg"/>
                    <pic:cNvPicPr>
                      <a:picLocks noChangeAspect="1"/>
                    </pic:cNvPicPr>
                  </pic:nvPicPr>
                  <pic:blipFill>
                    <a:blip xmlns:r="http://schemas.openxmlformats.org/officeDocument/2006/relationships" r:embed="rId7" cstate="print"/>
                    <a:stretch>
                      <a:fillRect/>
                    </a:stretch>
                  </pic:blipFill>
                  <pic:spPr>
                    <a:xfrm>
                      <a:off x="0" y="0"/>
                      <a:ext cx="1281440" cy="1334833"/>
                    </a:xfrm>
                    <a:prstGeom prst="rect">
                      <a:avLst/>
                    </a:prstGeom>
                  </pic:spPr>
                </pic:pic>
              </a:graphicData>
            </a:graphic>
          </wp:anchor>
        </w:drawing>
      </w:r>
      <w:r>
        <w:drawing>
          <wp:anchor distT="0" distB="0" distL="0" distR="0" simplePos="0" relativeHeight="251660288" behindDoc="0" locked="0" layoutInCell="1" allowOverlap="1">
            <wp:simplePos x="0" y="0"/>
            <wp:positionH relativeFrom="page">
              <wp:posOffset>2991485</wp:posOffset>
            </wp:positionH>
            <wp:positionV relativeFrom="paragraph">
              <wp:posOffset>281305</wp:posOffset>
            </wp:positionV>
            <wp:extent cx="1343025" cy="1304925"/>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287084" name="image2.jpeg"/>
                    <pic:cNvPicPr>
                      <a:picLocks noChangeAspect="1"/>
                    </pic:cNvPicPr>
                  </pic:nvPicPr>
                  <pic:blipFill>
                    <a:blip xmlns:r="http://schemas.openxmlformats.org/officeDocument/2006/relationships" r:embed="rId8" cstate="print"/>
                    <a:stretch>
                      <a:fillRect/>
                    </a:stretch>
                  </pic:blipFill>
                  <pic:spPr>
                    <a:xfrm>
                      <a:off x="0" y="0"/>
                      <a:ext cx="1342760" cy="1304829"/>
                    </a:xfrm>
                    <a:prstGeom prst="rect">
                      <a:avLst/>
                    </a:prstGeom>
                  </pic:spPr>
                </pic:pic>
              </a:graphicData>
            </a:graphic>
          </wp:anchor>
        </w:drawing>
      </w:r>
      <w:r>
        <w:drawing>
          <wp:anchor distT="0" distB="0" distL="0" distR="0" simplePos="0" relativeHeight="251661312" behindDoc="0" locked="0" layoutInCell="1" allowOverlap="1">
            <wp:simplePos x="0" y="0"/>
            <wp:positionH relativeFrom="page">
              <wp:posOffset>4483100</wp:posOffset>
            </wp:positionH>
            <wp:positionV relativeFrom="paragraph">
              <wp:posOffset>285750</wp:posOffset>
            </wp:positionV>
            <wp:extent cx="1242695" cy="1320165"/>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997970" name="image3.jpeg"/>
                    <pic:cNvPicPr>
                      <a:picLocks noChangeAspect="1"/>
                    </pic:cNvPicPr>
                  </pic:nvPicPr>
                  <pic:blipFill>
                    <a:blip xmlns:r="http://schemas.openxmlformats.org/officeDocument/2006/relationships" r:embed="rId9" cstate="print"/>
                    <a:stretch>
                      <a:fillRect/>
                    </a:stretch>
                  </pic:blipFill>
                  <pic:spPr>
                    <a:xfrm>
                      <a:off x="0" y="0"/>
                      <a:ext cx="1242418" cy="1320164"/>
                    </a:xfrm>
                    <a:prstGeom prst="rect">
                      <a:avLst/>
                    </a:prstGeom>
                  </pic:spPr>
                </pic:pic>
              </a:graphicData>
            </a:graphic>
          </wp:anchor>
        </w:drawing>
      </w:r>
      <w:r>
        <w:drawing>
          <wp:anchor distT="0" distB="0" distL="0" distR="0" simplePos="0" relativeHeight="251662336" behindDoc="0" locked="0" layoutInCell="1" allowOverlap="1">
            <wp:simplePos x="0" y="0"/>
            <wp:positionH relativeFrom="page">
              <wp:posOffset>5905500</wp:posOffset>
            </wp:positionH>
            <wp:positionV relativeFrom="paragraph">
              <wp:posOffset>291465</wp:posOffset>
            </wp:positionV>
            <wp:extent cx="1383030" cy="1343025"/>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878083" name="image4.jpeg"/>
                    <pic:cNvPicPr>
                      <a:picLocks noChangeAspect="1"/>
                    </pic:cNvPicPr>
                  </pic:nvPicPr>
                  <pic:blipFill>
                    <a:blip xmlns:r="http://schemas.openxmlformats.org/officeDocument/2006/relationships" r:embed="rId10" cstate="print"/>
                    <a:stretch>
                      <a:fillRect/>
                    </a:stretch>
                  </pic:blipFill>
                  <pic:spPr>
                    <a:xfrm>
                      <a:off x="0" y="0"/>
                      <a:ext cx="1382848" cy="1343120"/>
                    </a:xfrm>
                    <a:prstGeom prst="rect">
                      <a:avLst/>
                    </a:prstGeom>
                  </pic:spPr>
                </pic:pic>
              </a:graphicData>
            </a:graphic>
          </wp:anchor>
        </w:drawing>
      </w:r>
      <w:r>
        <w:t>( ) 34. Which of the following is the picture of Confucius?</w:t>
      </w:r>
    </w:p>
    <w:p>
      <w:pPr>
        <w:pStyle w:val="Heading2"/>
        <w:tabs>
          <w:tab w:val="left" w:pos="2519"/>
          <w:tab w:val="left" w:pos="4619"/>
          <w:tab w:val="left" w:pos="6719"/>
        </w:tabs>
        <w:spacing w:before="212"/>
        <w:ind w:right="315"/>
      </w:pPr>
      <w:r>
        <w:t>A</w:t>
      </w:r>
      <w:r>
        <w:tab/>
      </w:r>
      <w:r>
        <w:t>B</w:t>
      </w:r>
      <w:r>
        <w:tab/>
      </w:r>
      <w:r>
        <w:t>C</w:t>
      </w:r>
      <w:r>
        <w:tab/>
      </w:r>
      <w:r>
        <w:t>D</w:t>
      </w:r>
    </w:p>
    <w:p>
      <w:pPr>
        <w:pStyle w:val="BodyText"/>
        <w:tabs>
          <w:tab w:val="left" w:pos="5254"/>
        </w:tabs>
        <w:spacing w:before="92"/>
        <w:jc w:val="both"/>
      </w:pPr>
      <w:r>
        <w:t xml:space="preserve">(    ) 35. </w:t>
      </w:r>
      <w:r>
        <w:rPr>
          <w:spacing w:val="-8"/>
        </w:rPr>
        <w:t xml:space="preserve">We </w:t>
      </w:r>
      <w:r>
        <w:t>will</w:t>
      </w:r>
      <w:r>
        <w:rPr>
          <w:spacing w:val="7"/>
        </w:rPr>
        <w:t xml:space="preserve"> </w:t>
      </w:r>
      <w:r>
        <w:t>celebrate</w:t>
      </w:r>
      <w:r>
        <w:rPr>
          <w:spacing w:val="-1"/>
        </w:rPr>
        <w:t xml:space="preserve"> </w:t>
      </w:r>
      <w:r>
        <w:t>Confucius’s</w:t>
      </w:r>
      <w:r>
        <w:rPr>
          <w:u w:val="single"/>
        </w:rPr>
        <w:t xml:space="preserve"> </w:t>
      </w:r>
      <w:r>
        <w:rPr>
          <w:u w:val="single"/>
        </w:rPr>
        <w:tab/>
      </w:r>
      <w:r>
        <w:t>birthday in</w:t>
      </w:r>
      <w:r>
        <w:rPr>
          <w:spacing w:val="2"/>
        </w:rPr>
        <w:t xml:space="preserve"> </w:t>
      </w:r>
      <w:r>
        <w:t>2022.</w:t>
      </w:r>
    </w:p>
    <w:p>
      <w:pPr>
        <w:pStyle w:val="BodyText"/>
        <w:tabs>
          <w:tab w:val="left" w:pos="3577"/>
          <w:tab w:val="left" w:pos="5677"/>
          <w:tab w:val="left" w:pos="7777"/>
        </w:tabs>
        <w:spacing w:before="84"/>
        <w:ind w:left="1057"/>
      </w:pPr>
      <w:r>
        <w:t>A.</w:t>
      </w:r>
      <w:r>
        <w:rPr>
          <w:spacing w:val="-1"/>
        </w:rPr>
        <w:t xml:space="preserve"> </w:t>
      </w:r>
      <w:r>
        <w:t>2,570th</w:t>
      </w:r>
      <w:r>
        <w:tab/>
      </w:r>
      <w:r>
        <w:t>B. 2,571st</w:t>
      </w:r>
      <w:r>
        <w:tab/>
      </w:r>
      <w:r>
        <w:t>C.</w:t>
      </w:r>
      <w:r>
        <w:rPr>
          <w:spacing w:val="-3"/>
        </w:rPr>
        <w:t xml:space="preserve"> </w:t>
      </w:r>
      <w:r>
        <w:t>2,572nd</w:t>
      </w:r>
      <w:r>
        <w:tab/>
      </w:r>
      <w:r>
        <w:t>D. 2,573rd</w:t>
      </w:r>
    </w:p>
    <w:p>
      <w:pPr>
        <w:pStyle w:val="BodyText"/>
        <w:tabs>
          <w:tab w:val="left" w:pos="536"/>
        </w:tabs>
        <w:spacing w:before="64"/>
        <w:ind w:left="0" w:firstLine="240" w:leftChars="0" w:firstLineChars="100"/>
      </w:pPr>
      <w:bookmarkStart w:id="0" w:name="_GoBack"/>
      <w:bookmarkEnd w:id="0"/>
      <w:r>
        <w:t>(</w:t>
      </w:r>
      <w:r>
        <w:tab/>
      </w:r>
      <w:r>
        <w:t>) 36. Which of the following ideas is NOT from</w:t>
      </w:r>
      <w:r>
        <w:rPr>
          <w:spacing w:val="15"/>
        </w:rPr>
        <w:t xml:space="preserve"> </w:t>
      </w:r>
      <w:r>
        <w:t>Confucius?</w:t>
      </w:r>
    </w:p>
    <w:p>
      <w:pPr>
        <w:pStyle w:val="ListParagraph"/>
        <w:numPr>
          <w:ilvl w:val="0"/>
          <w:numId w:val="11"/>
        </w:numPr>
        <w:tabs>
          <w:tab w:val="left" w:pos="1351"/>
        </w:tabs>
        <w:spacing w:before="84" w:after="0" w:line="240" w:lineRule="auto"/>
        <w:ind w:left="1350" w:right="0" w:hanging="294"/>
        <w:jc w:val="left"/>
        <w:rPr>
          <w:sz w:val="24"/>
        </w:rPr>
      </w:pPr>
      <w:r>
        <w:rPr>
          <w:sz w:val="24"/>
        </w:rPr>
        <w:t>If everyone knows how to love their families, they will know how to love</w:t>
      </w:r>
      <w:r>
        <w:rPr>
          <w:spacing w:val="-8"/>
          <w:sz w:val="24"/>
        </w:rPr>
        <w:t xml:space="preserve"> </w:t>
      </w:r>
      <w:r>
        <w:rPr>
          <w:sz w:val="24"/>
        </w:rPr>
        <w:t>others.</w:t>
      </w:r>
    </w:p>
    <w:p>
      <w:pPr>
        <w:pStyle w:val="ListParagraph"/>
        <w:numPr>
          <w:ilvl w:val="0"/>
          <w:numId w:val="11"/>
        </w:numPr>
        <w:tabs>
          <w:tab w:val="left" w:pos="1336"/>
        </w:tabs>
        <w:spacing w:before="84" w:after="0" w:line="240" w:lineRule="auto"/>
        <w:ind w:left="1336" w:right="0" w:hanging="279"/>
        <w:jc w:val="left"/>
        <w:rPr>
          <w:sz w:val="24"/>
        </w:rPr>
      </w:pPr>
      <w:r>
        <w:rPr>
          <w:sz w:val="24"/>
        </w:rPr>
        <w:t>If a person wants to fulfill his social ambitions, he must first be strict with</w:t>
      </w:r>
      <w:r>
        <w:rPr>
          <w:spacing w:val="-8"/>
          <w:sz w:val="24"/>
        </w:rPr>
        <w:t xml:space="preserve"> </w:t>
      </w:r>
      <w:r>
        <w:rPr>
          <w:sz w:val="24"/>
        </w:rPr>
        <w:t>himself.</w:t>
      </w:r>
    </w:p>
    <w:p>
      <w:pPr>
        <w:pStyle w:val="ListParagraph"/>
        <w:numPr>
          <w:ilvl w:val="0"/>
          <w:numId w:val="11"/>
        </w:numPr>
        <w:tabs>
          <w:tab w:val="left" w:pos="1332"/>
        </w:tabs>
        <w:spacing w:before="84" w:after="0" w:line="240" w:lineRule="auto"/>
        <w:ind w:left="1331" w:right="0" w:hanging="275"/>
        <w:jc w:val="left"/>
        <w:rPr>
          <w:sz w:val="24"/>
        </w:rPr>
      </w:pPr>
      <w:r>
        <w:rPr>
          <w:spacing w:val="-8"/>
          <w:sz w:val="24"/>
        </w:rPr>
        <w:t xml:space="preserve">We </w:t>
      </w:r>
      <w:r>
        <w:rPr>
          <w:sz w:val="24"/>
        </w:rPr>
        <w:t>should put ourselves in others’ shoes to make our lives much</w:t>
      </w:r>
      <w:r>
        <w:rPr>
          <w:spacing w:val="-18"/>
          <w:sz w:val="24"/>
        </w:rPr>
        <w:t xml:space="preserve"> </w:t>
      </w:r>
      <w:r>
        <w:rPr>
          <w:sz w:val="24"/>
        </w:rPr>
        <w:t>happier.</w:t>
      </w:r>
    </w:p>
    <w:p>
      <w:pPr>
        <w:pStyle w:val="ListParagraph"/>
        <w:numPr>
          <w:ilvl w:val="0"/>
          <w:numId w:val="11"/>
        </w:numPr>
        <w:tabs>
          <w:tab w:val="left" w:pos="536"/>
          <w:tab w:val="left" w:pos="1351"/>
          <w:tab w:val="left" w:pos="5394"/>
        </w:tabs>
        <w:spacing w:before="84" w:after="0" w:line="312" w:lineRule="auto"/>
        <w:ind w:left="217" w:right="2729" w:firstLine="840"/>
        <w:jc w:val="left"/>
        <w:rPr>
          <w:sz w:val="24"/>
        </w:rPr>
      </w:pPr>
      <w:r>
        <w:rPr>
          <w:sz w:val="24"/>
        </w:rPr>
        <w:t>If we want to stand, we should stand with our neighbours or our friends. (</w:t>
      </w:r>
      <w:r>
        <w:rPr>
          <w:sz w:val="24"/>
        </w:rPr>
        <w:tab/>
      </w:r>
      <w:r>
        <w:rPr>
          <w:sz w:val="24"/>
        </w:rPr>
        <w:t>) 37. The best title for the passage</w:t>
      </w:r>
      <w:r>
        <w:rPr>
          <w:spacing w:val="11"/>
          <w:sz w:val="24"/>
        </w:rPr>
        <w:t xml:space="preserve"> </w:t>
      </w:r>
      <w:r>
        <w:rPr>
          <w:sz w:val="24"/>
        </w:rPr>
        <w:t>is “</w:t>
      </w:r>
      <w:r>
        <w:rPr>
          <w:sz w:val="24"/>
          <w:u w:val="single"/>
        </w:rPr>
        <w:t xml:space="preserve"> </w:t>
      </w:r>
      <w:r>
        <w:rPr>
          <w:sz w:val="24"/>
          <w:u w:val="single"/>
        </w:rPr>
        <w:tab/>
      </w:r>
      <w:r>
        <w:rPr>
          <w:sz w:val="24"/>
        </w:rPr>
        <w:t>”.</w:t>
      </w:r>
    </w:p>
    <w:p>
      <w:pPr>
        <w:pStyle w:val="ListParagraph"/>
        <w:numPr>
          <w:ilvl w:val="0"/>
          <w:numId w:val="12"/>
        </w:numPr>
        <w:tabs>
          <w:tab w:val="left" w:pos="1336"/>
        </w:tabs>
        <w:spacing w:before="2" w:after="0" w:line="240" w:lineRule="auto"/>
        <w:ind w:left="1336" w:right="0" w:hanging="279"/>
        <w:jc w:val="left"/>
        <w:rPr>
          <w:sz w:val="24"/>
        </w:rPr>
      </w:pPr>
      <w:r>
        <w:rPr>
          <w:sz w:val="24"/>
        </w:rPr>
        <w:t>An Important Philosopher in Ancient</w:t>
      </w:r>
      <w:r>
        <w:rPr>
          <w:spacing w:val="-13"/>
          <w:sz w:val="24"/>
        </w:rPr>
        <w:t xml:space="preserve"> </w:t>
      </w:r>
      <w:r>
        <w:rPr>
          <w:sz w:val="24"/>
        </w:rPr>
        <w:t>China</w:t>
      </w:r>
    </w:p>
    <w:p>
      <w:pPr>
        <w:pStyle w:val="ListParagraph"/>
        <w:numPr>
          <w:ilvl w:val="0"/>
          <w:numId w:val="12"/>
        </w:numPr>
        <w:tabs>
          <w:tab w:val="left" w:pos="1336"/>
        </w:tabs>
        <w:spacing w:before="84" w:after="0" w:line="240" w:lineRule="auto"/>
        <w:ind w:left="1336" w:right="0" w:hanging="279"/>
        <w:jc w:val="left"/>
        <w:rPr>
          <w:sz w:val="24"/>
        </w:rPr>
      </w:pPr>
      <w:r>
        <w:rPr>
          <w:sz w:val="24"/>
        </w:rPr>
        <w:t>Confucius’s Old Wisdom in a New</w:t>
      </w:r>
      <w:r>
        <w:rPr>
          <w:spacing w:val="-9"/>
          <w:sz w:val="24"/>
        </w:rPr>
        <w:t xml:space="preserve"> </w:t>
      </w:r>
      <w:r>
        <w:rPr>
          <w:sz w:val="24"/>
        </w:rPr>
        <w:t>Era</w:t>
      </w:r>
    </w:p>
    <w:p>
      <w:pPr>
        <w:pStyle w:val="ListParagraph"/>
        <w:numPr>
          <w:ilvl w:val="0"/>
          <w:numId w:val="12"/>
        </w:numPr>
        <w:tabs>
          <w:tab w:val="left" w:pos="1332"/>
        </w:tabs>
        <w:spacing w:before="84" w:after="0" w:line="240" w:lineRule="auto"/>
        <w:ind w:left="1331" w:right="0" w:hanging="275"/>
        <w:jc w:val="left"/>
        <w:rPr>
          <w:sz w:val="24"/>
        </w:rPr>
      </w:pPr>
      <w:r>
        <w:rPr>
          <w:spacing w:val="-5"/>
          <w:sz w:val="24"/>
        </w:rPr>
        <w:t xml:space="preserve">Work </w:t>
      </w:r>
      <w:r>
        <w:rPr>
          <w:spacing w:val="-3"/>
          <w:sz w:val="24"/>
        </w:rPr>
        <w:t xml:space="preserve">Together </w:t>
      </w:r>
      <w:r>
        <w:rPr>
          <w:sz w:val="24"/>
        </w:rPr>
        <w:t>to Solve Modern</w:t>
      </w:r>
      <w:r>
        <w:rPr>
          <w:spacing w:val="2"/>
          <w:sz w:val="24"/>
        </w:rPr>
        <w:t xml:space="preserve"> </w:t>
      </w:r>
      <w:r>
        <w:rPr>
          <w:sz w:val="24"/>
        </w:rPr>
        <w:t>Problems</w:t>
      </w:r>
    </w:p>
    <w:p>
      <w:pPr>
        <w:pStyle w:val="ListParagraph"/>
        <w:numPr>
          <w:ilvl w:val="0"/>
          <w:numId w:val="12"/>
        </w:numPr>
        <w:tabs>
          <w:tab w:val="left" w:pos="1351"/>
        </w:tabs>
        <w:spacing w:before="84" w:after="0" w:line="240" w:lineRule="auto"/>
        <w:ind w:left="1350" w:right="0" w:hanging="294"/>
        <w:jc w:val="left"/>
        <w:rPr>
          <w:sz w:val="24"/>
        </w:rPr>
      </w:pPr>
      <w:r>
        <w:rPr>
          <w:sz w:val="24"/>
        </w:rPr>
        <w:t xml:space="preserve">Experts </w:t>
      </w:r>
      <w:r>
        <w:rPr>
          <w:spacing w:val="-5"/>
          <w:sz w:val="24"/>
        </w:rPr>
        <w:t xml:space="preserve">Talk </w:t>
      </w:r>
      <w:r>
        <w:rPr>
          <w:sz w:val="24"/>
        </w:rPr>
        <w:t>about Confucius’s</w:t>
      </w:r>
      <w:r>
        <w:rPr>
          <w:spacing w:val="1"/>
          <w:sz w:val="24"/>
        </w:rPr>
        <w:t xml:space="preserve"> </w:t>
      </w:r>
      <w:r>
        <w:rPr>
          <w:sz w:val="24"/>
        </w:rPr>
        <w:t>Ideas</w:t>
      </w:r>
    </w:p>
    <w:p>
      <w:pPr>
        <w:pStyle w:val="Heading2"/>
        <w:ind w:right="219"/>
      </w:pPr>
      <w:r>
        <w:t>D</w:t>
      </w:r>
    </w:p>
    <w:p>
      <w:pPr>
        <w:pStyle w:val="BodyText"/>
        <w:spacing w:before="7"/>
        <w:ind w:left="0"/>
        <w:rPr>
          <w:b/>
          <w:sz w:val="38"/>
        </w:rPr>
      </w:pPr>
    </w:p>
    <w:p>
      <w:pPr>
        <w:pStyle w:val="BodyText"/>
        <w:spacing w:line="312" w:lineRule="auto"/>
        <w:ind w:right="405" w:firstLine="420"/>
        <w:jc w:val="both"/>
      </w:pPr>
      <w:r>
        <w:t>Jordan was born with a disability. But she says her difference doesn’t hold her back—it makes her amazing.</w:t>
      </w:r>
    </w:p>
    <w:p>
      <w:pPr>
        <w:pStyle w:val="BodyText"/>
        <w:spacing w:before="3" w:line="300" w:lineRule="auto"/>
        <w:ind w:right="406" w:firstLine="420"/>
        <w:jc w:val="both"/>
      </w:pPr>
      <w:r>
        <w:t>When Jordan was having a new dance class at the age of 8, she noticed that some kids were staring at her. The kids were looking at her left arm. It stops above the elbow</w:t>
      </w:r>
      <w:r>
        <w:rPr>
          <w:rFonts w:ascii="宋体" w:eastAsia="宋体" w:hint="eastAsia"/>
        </w:rPr>
        <w:t>（肘部）</w:t>
      </w:r>
      <w:r>
        <w:t>.</w:t>
      </w:r>
    </w:p>
    <w:p>
      <w:pPr>
        <w:pStyle w:val="BodyText"/>
        <w:spacing w:line="302" w:lineRule="auto"/>
        <w:ind w:right="398" w:firstLine="420"/>
        <w:jc w:val="both"/>
      </w:pPr>
      <w:r>
        <w:t xml:space="preserve">Each year, about 2,000 babies in the United States are born with </w:t>
      </w:r>
      <w:r>
        <w:rPr>
          <w:b/>
          <w:u w:val="thick"/>
        </w:rPr>
        <w:t>limb</w:t>
      </w:r>
      <w:r>
        <w:rPr>
          <w:b/>
        </w:rPr>
        <w:t xml:space="preserve"> </w:t>
      </w:r>
      <w:r>
        <w:t xml:space="preserve">differences, like Jordan was. That means they are missing all or part of an arm or a leg. </w:t>
      </w:r>
      <w:r>
        <w:rPr>
          <w:spacing w:val="-3"/>
        </w:rPr>
        <w:t xml:space="preserve">With </w:t>
      </w:r>
      <w:r>
        <w:t xml:space="preserve">only one hand, Jordan has a tough time doing </w:t>
      </w:r>
      <w:r>
        <w:rPr>
          <w:spacing w:val="-1"/>
        </w:rPr>
        <w:t>ce</w:t>
      </w:r>
      <w:r>
        <w:rPr>
          <w:spacing w:val="1"/>
        </w:rPr>
        <w:t>r</w:t>
      </w:r>
      <w:r>
        <w:t>t</w:t>
      </w:r>
      <w:r>
        <w:rPr>
          <w:spacing w:val="-1"/>
        </w:rPr>
        <w:t>a</w:t>
      </w:r>
      <w:r>
        <w:t>in</w:t>
      </w:r>
      <w:r>
        <w:rPr>
          <w:spacing w:val="2"/>
        </w:rPr>
        <w:t xml:space="preserve"> </w:t>
      </w:r>
      <w:r>
        <w:rPr>
          <w:spacing w:val="-1"/>
        </w:rPr>
        <w:t>ac</w:t>
      </w:r>
      <w:r>
        <w:t>tiviti</w:t>
      </w:r>
      <w:r>
        <w:rPr>
          <w:spacing w:val="-1"/>
        </w:rPr>
        <w:t>e</w:t>
      </w:r>
      <w:r>
        <w:t>s</w:t>
      </w:r>
      <w:r>
        <w:rPr>
          <w:spacing w:val="2"/>
        </w:rPr>
        <w:t xml:space="preserve"> </w:t>
      </w:r>
      <w:r>
        <w:t>like</w:t>
      </w:r>
      <w:r>
        <w:rPr>
          <w:spacing w:val="-1"/>
        </w:rPr>
        <w:t xml:space="preserve"> </w:t>
      </w:r>
      <w:r>
        <w:t>t</w:t>
      </w:r>
      <w:r>
        <w:rPr>
          <w:spacing w:val="-5"/>
        </w:rPr>
        <w:t>y</w:t>
      </w:r>
      <w:r>
        <w:rPr>
          <w:spacing w:val="2"/>
        </w:rPr>
        <w:t>i</w:t>
      </w:r>
      <w:r>
        <w:t>ng</w:t>
      </w:r>
      <w:r>
        <w:rPr>
          <w:spacing w:val="4"/>
        </w:rPr>
        <w:t xml:space="preserve"> </w:t>
      </w:r>
      <w:r>
        <w:t>h</w:t>
      </w:r>
      <w:r>
        <w:rPr>
          <w:spacing w:val="-1"/>
        </w:rPr>
        <w:t>e</w:t>
      </w:r>
      <w:r>
        <w:t>r</w:t>
      </w:r>
      <w:r>
        <w:rPr>
          <w:spacing w:val="1"/>
        </w:rPr>
        <w:t xml:space="preserve"> </w:t>
      </w:r>
      <w:r>
        <w:t>sho</w:t>
      </w:r>
      <w:r>
        <w:rPr>
          <w:spacing w:val="-1"/>
        </w:rPr>
        <w:t>e</w:t>
      </w:r>
      <w:r>
        <w:t>s.</w:t>
      </w:r>
      <w:r>
        <w:rPr>
          <w:spacing w:val="2"/>
        </w:rPr>
        <w:t xml:space="preserve"> </w:t>
      </w:r>
      <w:r>
        <w:t>She</w:t>
      </w:r>
      <w:r>
        <w:rPr>
          <w:spacing w:val="1"/>
        </w:rPr>
        <w:t xml:space="preserve"> </w:t>
      </w:r>
      <w:r>
        <w:t>som</w:t>
      </w:r>
      <w:r>
        <w:rPr>
          <w:spacing w:val="-1"/>
        </w:rPr>
        <w:t>e</w:t>
      </w:r>
      <w:r>
        <w:t>tim</w:t>
      </w:r>
      <w:r>
        <w:rPr>
          <w:spacing w:val="-1"/>
        </w:rPr>
        <w:t>e</w:t>
      </w:r>
      <w:r>
        <w:t>s us</w:t>
      </w:r>
      <w:r>
        <w:rPr>
          <w:spacing w:val="-1"/>
        </w:rPr>
        <w:t>e</w:t>
      </w:r>
      <w:r>
        <w:t>s</w:t>
      </w:r>
      <w:r>
        <w:rPr>
          <w:spacing w:val="2"/>
        </w:rPr>
        <w:t xml:space="preserve"> </w:t>
      </w:r>
      <w:r>
        <w:t>a</w:t>
      </w:r>
      <w:r>
        <w:rPr>
          <w:spacing w:val="1"/>
        </w:rPr>
        <w:t xml:space="preserve"> </w:t>
      </w:r>
      <w:r>
        <w:t>p</w:t>
      </w:r>
      <w:r>
        <w:rPr>
          <w:spacing w:val="-1"/>
        </w:rPr>
        <w:t>r</w:t>
      </w:r>
      <w:r>
        <w:t>osth</w:t>
      </w:r>
      <w:r>
        <w:rPr>
          <w:spacing w:val="-1"/>
        </w:rPr>
        <w:t>e</w:t>
      </w:r>
      <w:r>
        <w:t>ti</w:t>
      </w:r>
      <w:r>
        <w:rPr>
          <w:spacing w:val="-95"/>
        </w:rPr>
        <w:t>c</w:t>
      </w:r>
      <w:r>
        <w:rPr>
          <w:rFonts w:ascii="宋体" w:eastAsia="宋体" w:hint="eastAsia"/>
        </w:rPr>
        <w:t>（假体</w:t>
      </w:r>
      <w:r>
        <w:rPr>
          <w:rFonts w:ascii="宋体" w:eastAsia="宋体" w:hint="eastAsia"/>
          <w:spacing w:val="-99"/>
        </w:rPr>
        <w:t>）</w:t>
      </w:r>
      <w:r>
        <w:rPr>
          <w:spacing w:val="-1"/>
        </w:rPr>
        <w:t>ar</w:t>
      </w:r>
      <w:r>
        <w:t>m</w:t>
      </w:r>
      <w:r>
        <w:rPr>
          <w:spacing w:val="5"/>
        </w:rPr>
        <w:t xml:space="preserve"> </w:t>
      </w:r>
      <w:r>
        <w:t>to h</w:t>
      </w:r>
      <w:r>
        <w:rPr>
          <w:spacing w:val="-1"/>
        </w:rPr>
        <w:t>e</w:t>
      </w:r>
      <w:r>
        <w:t>lp</w:t>
      </w:r>
      <w:r>
        <w:rPr>
          <w:spacing w:val="2"/>
        </w:rPr>
        <w:t xml:space="preserve"> </w:t>
      </w:r>
      <w:r>
        <w:t>h</w:t>
      </w:r>
      <w:r>
        <w:rPr>
          <w:spacing w:val="-1"/>
        </w:rPr>
        <w:t>e</w:t>
      </w:r>
      <w:r>
        <w:t>r</w:t>
      </w:r>
      <w:r>
        <w:rPr>
          <w:spacing w:val="4"/>
        </w:rPr>
        <w:t xml:space="preserve"> </w:t>
      </w:r>
      <w:r>
        <w:rPr>
          <w:spacing w:val="-1"/>
        </w:rPr>
        <w:t>r</w:t>
      </w:r>
      <w:r>
        <w:t>ide</w:t>
      </w:r>
      <w:r>
        <w:rPr>
          <w:spacing w:val="1"/>
        </w:rPr>
        <w:t xml:space="preserve"> </w:t>
      </w:r>
      <w:r>
        <w:t>h</w:t>
      </w:r>
      <w:r>
        <w:rPr>
          <w:spacing w:val="-1"/>
        </w:rPr>
        <w:t>e</w:t>
      </w:r>
      <w:r>
        <w:t>r bike.</w:t>
      </w:r>
    </w:p>
    <w:p>
      <w:pPr>
        <w:pStyle w:val="BodyText"/>
        <w:spacing w:line="312" w:lineRule="auto"/>
        <w:ind w:right="404" w:firstLine="420"/>
        <w:jc w:val="both"/>
      </w:pPr>
      <w:r>
        <w:t>Jordan attended camps for kids with limb differences. Three years ago, she was a special workshop. She was challenged to design a new prosthetic arm—one that would turn her disability into a  “superpower”.</w:t>
      </w:r>
    </w:p>
    <w:p>
      <w:pPr>
        <w:pStyle w:val="BodyText"/>
        <w:spacing w:before="4" w:line="295" w:lineRule="auto"/>
        <w:ind w:right="403" w:firstLine="420"/>
        <w:jc w:val="both"/>
      </w:pPr>
      <w:r>
        <w:t xml:space="preserve">Jordan worked with designers. They used a 3-D printer to create a prosthetic arm shaped like a unicorn’s </w:t>
      </w:r>
      <w:r>
        <w:rPr>
          <w:spacing w:val="-5"/>
        </w:rPr>
        <w:t>horn</w:t>
      </w:r>
      <w:r>
        <w:rPr>
          <w:rFonts w:ascii="宋体" w:eastAsia="宋体" w:hAnsi="宋体" w:hint="eastAsia"/>
          <w:spacing w:val="-5"/>
        </w:rPr>
        <w:t>（</w:t>
      </w:r>
      <w:r>
        <w:rPr>
          <w:rFonts w:ascii="宋体" w:eastAsia="宋体" w:hAnsi="宋体" w:hint="eastAsia"/>
        </w:rPr>
        <w:t>独角兽的角</w:t>
      </w:r>
      <w:r>
        <w:rPr>
          <w:rFonts w:ascii="宋体" w:eastAsia="宋体" w:hAnsi="宋体" w:hint="eastAsia"/>
          <w:spacing w:val="-12"/>
        </w:rPr>
        <w:t>）</w:t>
      </w:r>
      <w:r>
        <w:rPr>
          <w:spacing w:val="-4"/>
        </w:rPr>
        <w:t>. “</w:t>
      </w:r>
      <w:r>
        <w:t>It was really cool to show that you can build onto your difference to make it awesome,” says Jordan.</w:t>
      </w:r>
    </w:p>
    <w:p>
      <w:pPr>
        <w:pStyle w:val="BodyText"/>
        <w:spacing w:before="22" w:line="312" w:lineRule="auto"/>
        <w:ind w:right="408" w:firstLine="420"/>
        <w:jc w:val="both"/>
      </w:pPr>
      <w:r>
        <w:t>In 2017, Jordan and her mom formed an organization called Born Just Right. They want to help other kids with limb differences. “We want to show kids that anything is possible,” Jordan says.</w:t>
      </w:r>
    </w:p>
    <w:p>
      <w:pPr>
        <w:pStyle w:val="BodyText"/>
        <w:spacing w:before="3" w:line="312" w:lineRule="auto"/>
        <w:ind w:right="399" w:firstLine="420"/>
        <w:jc w:val="both"/>
      </w:pPr>
      <w:r>
        <w:t>Sure, people still sometimes stare. But Jordan uses those moments to educate others, “Your differences are amazing and you never know what amazing things you can do with them.”</w:t>
      </w:r>
    </w:p>
    <w:p>
      <w:pPr>
        <w:pStyle w:val="BodyText"/>
        <w:spacing w:before="2"/>
        <w:jc w:val="both"/>
      </w:pPr>
      <w:r>
        <w:t>( ) 38. Why were the kids staring at Jordan?</w:t>
      </w:r>
    </w:p>
    <w:p>
      <w:pPr>
        <w:pStyle w:val="BodyText"/>
        <w:tabs>
          <w:tab w:val="left" w:pos="5677"/>
        </w:tabs>
        <w:spacing w:before="84"/>
        <w:ind w:left="1057"/>
      </w:pPr>
      <w:r>
        <w:t>A. Because Jordan was good</w:t>
      </w:r>
      <w:r>
        <w:rPr>
          <w:spacing w:val="-4"/>
        </w:rPr>
        <w:t xml:space="preserve"> </w:t>
      </w:r>
      <w:r>
        <w:t>at</w:t>
      </w:r>
      <w:r>
        <w:rPr>
          <w:spacing w:val="-2"/>
        </w:rPr>
        <w:t xml:space="preserve"> </w:t>
      </w:r>
      <w:r>
        <w:t>dancing.</w:t>
      </w:r>
      <w:r>
        <w:tab/>
      </w:r>
      <w:r>
        <w:t>B. Because Jordan only had part of the arm.</w:t>
      </w:r>
    </w:p>
    <w:p>
      <w:pPr>
        <w:pStyle w:val="BodyText"/>
        <w:tabs>
          <w:tab w:val="left" w:pos="536"/>
          <w:tab w:val="left" w:pos="5675"/>
        </w:tabs>
        <w:spacing w:before="84" w:line="312" w:lineRule="auto"/>
        <w:ind w:right="1244" w:firstLine="840"/>
      </w:pPr>
      <w:r>
        <w:t>C. Because Jordan couldn’t</w:t>
      </w:r>
      <w:r>
        <w:rPr>
          <w:spacing w:val="-10"/>
        </w:rPr>
        <w:t xml:space="preserve"> </w:t>
      </w:r>
      <w:r>
        <w:t>dance</w:t>
      </w:r>
      <w:r>
        <w:rPr>
          <w:spacing w:val="1"/>
        </w:rPr>
        <w:t xml:space="preserve"> </w:t>
      </w:r>
      <w:r>
        <w:t>well.</w:t>
      </w:r>
      <w:r>
        <w:tab/>
      </w:r>
      <w:r>
        <w:t xml:space="preserve">D. Because Jordan was a famous </w:t>
      </w:r>
      <w:r>
        <w:rPr>
          <w:spacing w:val="-4"/>
        </w:rPr>
        <w:t xml:space="preserve">designer. </w:t>
      </w:r>
      <w:r>
        <w:t>(</w:t>
      </w:r>
      <w:r>
        <w:tab/>
      </w:r>
      <w:r>
        <w:t>) 39. What does the underlined word “</w:t>
      </w:r>
      <w:r>
        <w:rPr>
          <w:b/>
          <w:u w:val="thick"/>
        </w:rPr>
        <w:t>limb</w:t>
      </w:r>
      <w:r>
        <w:t>” in Paragraph 3</w:t>
      </w:r>
      <w:r>
        <w:rPr>
          <w:spacing w:val="-40"/>
        </w:rPr>
        <w:t xml:space="preserve"> </w:t>
      </w:r>
      <w:r>
        <w:t>mean?</w:t>
      </w:r>
    </w:p>
    <w:p>
      <w:pPr>
        <w:pStyle w:val="BodyText"/>
        <w:tabs>
          <w:tab w:val="left" w:pos="536"/>
          <w:tab w:val="left" w:pos="3577"/>
          <w:tab w:val="left" w:pos="7777"/>
        </w:tabs>
        <w:spacing w:before="3" w:line="312" w:lineRule="auto"/>
        <w:ind w:right="1726" w:firstLine="840"/>
      </w:pPr>
      <w:r>
        <w:t>A. Eyes</w:t>
      </w:r>
      <w:r>
        <w:rPr>
          <w:spacing w:val="-1"/>
        </w:rPr>
        <w:t xml:space="preserve"> </w:t>
      </w:r>
      <w:r>
        <w:t>or</w:t>
      </w:r>
      <w:r>
        <w:rPr>
          <w:spacing w:val="-2"/>
        </w:rPr>
        <w:t xml:space="preserve"> </w:t>
      </w:r>
      <w:r>
        <w:t>ears.</w:t>
      </w:r>
      <w:r>
        <w:tab/>
      </w:r>
      <w:r>
        <w:t>B. Noses or mouths.  C. Arms</w:t>
      </w:r>
      <w:r>
        <w:rPr>
          <w:spacing w:val="7"/>
        </w:rPr>
        <w:t xml:space="preserve"> </w:t>
      </w:r>
      <w:r>
        <w:t>or</w:t>
      </w:r>
      <w:r>
        <w:rPr>
          <w:spacing w:val="-2"/>
        </w:rPr>
        <w:t xml:space="preserve"> </w:t>
      </w:r>
      <w:r>
        <w:t>legs.</w:t>
      </w:r>
      <w:r>
        <w:tab/>
      </w:r>
      <w:r>
        <w:t xml:space="preserve">D. Hair or </w:t>
      </w:r>
      <w:r>
        <w:rPr>
          <w:spacing w:val="-3"/>
        </w:rPr>
        <w:t xml:space="preserve">skin. </w:t>
      </w:r>
      <w:r>
        <w:t>(</w:t>
      </w:r>
      <w:r>
        <w:tab/>
      </w:r>
      <w:r>
        <w:t>) 40. Which o the following statements is</w:t>
      </w:r>
      <w:r>
        <w:rPr>
          <w:spacing w:val="17"/>
        </w:rPr>
        <w:t xml:space="preserve"> </w:t>
      </w:r>
      <w:r>
        <w:t>CORRECT?</w:t>
      </w:r>
    </w:p>
    <w:p>
      <w:pPr>
        <w:pStyle w:val="ListParagraph"/>
        <w:numPr>
          <w:ilvl w:val="0"/>
          <w:numId w:val="13"/>
        </w:numPr>
        <w:tabs>
          <w:tab w:val="left" w:pos="1351"/>
        </w:tabs>
        <w:spacing w:before="2" w:after="0" w:line="240" w:lineRule="auto"/>
        <w:ind w:left="1350" w:right="0" w:hanging="294"/>
        <w:jc w:val="left"/>
        <w:rPr>
          <w:sz w:val="24"/>
        </w:rPr>
      </w:pPr>
      <w:r>
        <w:rPr>
          <w:sz w:val="24"/>
        </w:rPr>
        <w:t>Jordan became disabled when she was eight years old.</w:t>
      </w:r>
    </w:p>
    <w:p>
      <w:pPr>
        <w:pStyle w:val="ListParagraph"/>
        <w:numPr>
          <w:ilvl w:val="0"/>
          <w:numId w:val="13"/>
        </w:numPr>
        <w:tabs>
          <w:tab w:val="left" w:pos="1336"/>
        </w:tabs>
        <w:spacing w:before="84" w:after="0" w:line="240" w:lineRule="auto"/>
        <w:ind w:left="1336" w:right="0" w:hanging="279"/>
        <w:jc w:val="left"/>
        <w:rPr>
          <w:sz w:val="24"/>
        </w:rPr>
      </w:pPr>
      <w:r>
        <w:rPr>
          <w:sz w:val="24"/>
        </w:rPr>
        <w:t>Jordan invented a special prosthetic arm on her</w:t>
      </w:r>
      <w:r>
        <w:rPr>
          <w:spacing w:val="3"/>
          <w:sz w:val="24"/>
        </w:rPr>
        <w:t xml:space="preserve"> </w:t>
      </w:r>
      <w:r>
        <w:rPr>
          <w:sz w:val="24"/>
        </w:rPr>
        <w:t>own.</w:t>
      </w:r>
    </w:p>
    <w:p>
      <w:pPr>
        <w:pStyle w:val="ListParagraph"/>
        <w:numPr>
          <w:ilvl w:val="0"/>
          <w:numId w:val="13"/>
        </w:numPr>
        <w:tabs>
          <w:tab w:val="left" w:pos="1336"/>
        </w:tabs>
        <w:spacing w:before="84" w:after="0" w:line="240" w:lineRule="auto"/>
        <w:ind w:left="1336" w:right="0" w:hanging="279"/>
        <w:jc w:val="left"/>
        <w:rPr>
          <w:sz w:val="24"/>
        </w:rPr>
      </w:pPr>
      <w:r>
        <w:rPr>
          <w:sz w:val="24"/>
        </w:rPr>
        <w:t>Born Just Right is set up by Jordan and her</w:t>
      </w:r>
      <w:r>
        <w:rPr>
          <w:spacing w:val="3"/>
          <w:sz w:val="24"/>
        </w:rPr>
        <w:t xml:space="preserve"> </w:t>
      </w:r>
      <w:r>
        <w:rPr>
          <w:sz w:val="24"/>
        </w:rPr>
        <w:t>mom.</w:t>
      </w:r>
    </w:p>
    <w:p>
      <w:pPr>
        <w:pStyle w:val="ListParagraph"/>
        <w:numPr>
          <w:ilvl w:val="0"/>
          <w:numId w:val="13"/>
        </w:numPr>
        <w:tabs>
          <w:tab w:val="left" w:pos="536"/>
          <w:tab w:val="left" w:pos="1346"/>
        </w:tabs>
        <w:spacing w:before="84" w:after="0" w:line="300" w:lineRule="auto"/>
        <w:ind w:left="217" w:right="5491" w:firstLine="840"/>
        <w:jc w:val="left"/>
        <w:rPr>
          <w:sz w:val="24"/>
        </w:rPr>
      </w:pPr>
      <w:r>
        <w:rPr>
          <w:sz w:val="24"/>
        </w:rPr>
        <w:t>There is no one staring at Jordan anymore. (</w:t>
      </w:r>
      <w:r>
        <w:rPr>
          <w:sz w:val="24"/>
        </w:rPr>
        <w:tab/>
      </w:r>
      <w:r>
        <w:rPr>
          <w:spacing w:val="-1"/>
          <w:sz w:val="24"/>
        </w:rPr>
        <w:t xml:space="preserve">) </w:t>
      </w:r>
      <w:r>
        <w:rPr>
          <w:sz w:val="24"/>
        </w:rPr>
        <w:t>41.</w:t>
      </w:r>
      <w:r>
        <w:rPr>
          <w:spacing w:val="22"/>
          <w:sz w:val="24"/>
        </w:rPr>
        <w:t xml:space="preserve"> </w:t>
      </w:r>
      <w:r>
        <w:rPr>
          <w:sz w:val="24"/>
        </w:rPr>
        <w:t>What</w:t>
      </w:r>
      <w:r>
        <w:rPr>
          <w:spacing w:val="-1"/>
          <w:sz w:val="24"/>
        </w:rPr>
        <w:t xml:space="preserve"> </w:t>
      </w:r>
      <w:r>
        <w:rPr>
          <w:sz w:val="24"/>
        </w:rPr>
        <w:t>can</w:t>
      </w:r>
      <w:r>
        <w:rPr>
          <w:spacing w:val="2"/>
          <w:sz w:val="24"/>
        </w:rPr>
        <w:t xml:space="preserve"> </w:t>
      </w:r>
      <w:r>
        <w:rPr>
          <w:sz w:val="24"/>
        </w:rPr>
        <w:t>we infer</w:t>
      </w:r>
      <w:r>
        <w:rPr>
          <w:rFonts w:ascii="宋体" w:eastAsia="宋体" w:hint="eastAsia"/>
          <w:sz w:val="24"/>
        </w:rPr>
        <w:t>（推断）</w:t>
      </w:r>
      <w:r>
        <w:rPr>
          <w:sz w:val="24"/>
        </w:rPr>
        <w:t>from</w:t>
      </w:r>
      <w:r>
        <w:rPr>
          <w:spacing w:val="2"/>
          <w:sz w:val="24"/>
        </w:rPr>
        <w:t xml:space="preserve"> </w:t>
      </w:r>
      <w:r>
        <w:rPr>
          <w:sz w:val="24"/>
        </w:rPr>
        <w:t xml:space="preserve">the </w:t>
      </w:r>
      <w:r>
        <w:rPr>
          <w:spacing w:val="-3"/>
          <w:sz w:val="24"/>
        </w:rPr>
        <w:t>passage?</w:t>
      </w:r>
    </w:p>
    <w:p>
      <w:pPr>
        <w:spacing w:after="0" w:line="300" w:lineRule="auto"/>
        <w:jc w:val="left"/>
        <w:rPr>
          <w:sz w:val="24"/>
        </w:rPr>
        <w:sectPr>
          <w:pgSz w:w="13950" w:h="17870"/>
          <w:pgMar w:top="1440" w:right="1360" w:bottom="1400" w:left="1580" w:header="0" w:footer="1200" w:gutter="0"/>
          <w:cols w:space="708"/>
        </w:sectPr>
      </w:pPr>
    </w:p>
    <w:p>
      <w:pPr>
        <w:pStyle w:val="ListParagraph"/>
        <w:numPr>
          <w:ilvl w:val="0"/>
          <w:numId w:val="14"/>
        </w:numPr>
        <w:tabs>
          <w:tab w:val="left" w:pos="1351"/>
        </w:tabs>
        <w:spacing w:before="64" w:after="0" w:line="240" w:lineRule="auto"/>
        <w:ind w:left="1350" w:right="0" w:hanging="294"/>
        <w:jc w:val="left"/>
        <w:rPr>
          <w:sz w:val="24"/>
        </w:rPr>
      </w:pPr>
      <w:r>
        <w:rPr>
          <w:sz w:val="24"/>
        </w:rPr>
        <w:t>Jordan is proud to be different and will encourage other disabled</w:t>
      </w:r>
      <w:r>
        <w:rPr>
          <w:spacing w:val="-1"/>
          <w:sz w:val="24"/>
        </w:rPr>
        <w:t xml:space="preserve"> </w:t>
      </w:r>
      <w:r>
        <w:rPr>
          <w:sz w:val="24"/>
        </w:rPr>
        <w:t>kids.</w:t>
      </w:r>
    </w:p>
    <w:p>
      <w:pPr>
        <w:pStyle w:val="ListParagraph"/>
        <w:numPr>
          <w:ilvl w:val="0"/>
          <w:numId w:val="14"/>
        </w:numPr>
        <w:tabs>
          <w:tab w:val="left" w:pos="1336"/>
        </w:tabs>
        <w:spacing w:before="84" w:after="0" w:line="240" w:lineRule="auto"/>
        <w:ind w:left="1336" w:right="0" w:hanging="279"/>
        <w:jc w:val="left"/>
        <w:rPr>
          <w:sz w:val="24"/>
        </w:rPr>
      </w:pPr>
      <w:r>
        <w:rPr>
          <w:sz w:val="24"/>
        </w:rPr>
        <w:t>Jordan never feels uncomfortable when people stare at</w:t>
      </w:r>
      <w:r>
        <w:rPr>
          <w:spacing w:val="6"/>
          <w:sz w:val="24"/>
        </w:rPr>
        <w:t xml:space="preserve"> </w:t>
      </w:r>
      <w:r>
        <w:rPr>
          <w:spacing w:val="-3"/>
          <w:sz w:val="24"/>
        </w:rPr>
        <w:t>her.</w:t>
      </w:r>
    </w:p>
    <w:p>
      <w:pPr>
        <w:pStyle w:val="ListParagraph"/>
        <w:numPr>
          <w:ilvl w:val="0"/>
          <w:numId w:val="14"/>
        </w:numPr>
        <w:tabs>
          <w:tab w:val="left" w:pos="1336"/>
        </w:tabs>
        <w:spacing w:before="84" w:after="0" w:line="240" w:lineRule="auto"/>
        <w:ind w:left="1336" w:right="0" w:hanging="279"/>
        <w:jc w:val="left"/>
        <w:rPr>
          <w:sz w:val="24"/>
        </w:rPr>
      </w:pPr>
      <w:r>
        <w:rPr>
          <w:sz w:val="24"/>
        </w:rPr>
        <w:t>Jordan will have a real arm once day in the future.</w:t>
      </w:r>
    </w:p>
    <w:p>
      <w:pPr>
        <w:pStyle w:val="ListParagraph"/>
        <w:numPr>
          <w:ilvl w:val="0"/>
          <w:numId w:val="14"/>
        </w:numPr>
        <w:tabs>
          <w:tab w:val="left" w:pos="1351"/>
        </w:tabs>
        <w:spacing w:before="84" w:after="0" w:line="240" w:lineRule="auto"/>
        <w:ind w:left="1350" w:right="0" w:hanging="294"/>
        <w:jc w:val="left"/>
        <w:rPr>
          <w:sz w:val="24"/>
        </w:rPr>
      </w:pPr>
      <w:r>
        <w:rPr>
          <w:sz w:val="24"/>
        </w:rPr>
        <w:t>More and more people will use 3-D printers to make prosthetic</w:t>
      </w:r>
      <w:r>
        <w:rPr>
          <w:spacing w:val="-5"/>
          <w:sz w:val="24"/>
        </w:rPr>
        <w:t xml:space="preserve"> </w:t>
      </w:r>
      <w:r>
        <w:rPr>
          <w:sz w:val="24"/>
        </w:rPr>
        <w:t>arms.</w:t>
      </w:r>
    </w:p>
    <w:p>
      <w:pPr>
        <w:pStyle w:val="Heading2"/>
        <w:ind w:right="218"/>
      </w:pPr>
      <w:r>
        <w:t>E</w:t>
      </w:r>
    </w:p>
    <w:p>
      <w:pPr>
        <w:spacing w:before="84"/>
        <w:ind w:left="4112" w:right="0" w:firstLine="0"/>
        <w:jc w:val="both"/>
        <w:rPr>
          <w:b/>
          <w:sz w:val="24"/>
        </w:rPr>
      </w:pPr>
      <w:r>
        <w:rPr>
          <w:b/>
          <w:sz w:val="24"/>
        </w:rPr>
        <w:t>How will we save our planet?</w:t>
      </w:r>
    </w:p>
    <w:p>
      <w:pPr>
        <w:pStyle w:val="BodyText"/>
        <w:spacing w:before="84" w:line="312" w:lineRule="auto"/>
        <w:ind w:right="406" w:firstLine="420"/>
        <w:jc w:val="both"/>
      </w:pPr>
      <w:r>
        <w:t>Which topic drew the most attention from people around the world in 2019? It was climate change, according to three well-known English dictionaries.</w:t>
      </w:r>
    </w:p>
    <w:p>
      <w:pPr>
        <w:pStyle w:val="BodyText"/>
        <w:spacing w:before="2" w:line="295" w:lineRule="auto"/>
        <w:ind w:right="400" w:firstLine="420"/>
        <w:jc w:val="both"/>
      </w:pPr>
      <w:r>
        <w:rPr>
          <w:i/>
        </w:rPr>
        <w:t>The Oxford</w:t>
      </w:r>
      <w:r>
        <w:t xml:space="preserve">, </w:t>
      </w:r>
      <w:r>
        <w:rPr>
          <w:i/>
        </w:rPr>
        <w:t xml:space="preserve">Collins </w:t>
      </w:r>
      <w:r>
        <w:t xml:space="preserve">and </w:t>
      </w:r>
      <w:r>
        <w:rPr>
          <w:i/>
        </w:rPr>
        <w:t xml:space="preserve">Cambridge </w:t>
      </w:r>
      <w:r>
        <w:t>dictionaries chose “climate emergency”, “Climate strike” and “upcycling”, respectively</w:t>
      </w:r>
      <w:r>
        <w:rPr>
          <w:rFonts w:ascii="宋体" w:eastAsia="宋体" w:hAnsi="宋体" w:hint="eastAsia"/>
        </w:rPr>
        <w:t>（分别地）</w:t>
      </w:r>
      <w:r>
        <w:t>, as their “Word of the Year”. This tells us that climate change was a widely-discussed issue in 2019.</w:t>
      </w:r>
    </w:p>
    <w:p>
      <w:pPr>
        <w:pStyle w:val="BodyText"/>
        <w:spacing w:before="23" w:line="312" w:lineRule="auto"/>
        <w:ind w:right="396" w:firstLine="420"/>
        <w:jc w:val="both"/>
      </w:pPr>
      <w:r>
        <w:t>“Climate emergency” means a situation in which urgent action is needed to reduce climate change. “Climate strike” refers to people leaving work or school to call for more action to protect the environment. “Upcycling” refers to making new items out of old or used items to reduce waste.</w:t>
      </w:r>
    </w:p>
    <w:p>
      <w:pPr>
        <w:pStyle w:val="BodyText"/>
        <w:spacing w:before="4" w:line="312" w:lineRule="auto"/>
        <w:ind w:right="398" w:firstLine="420"/>
        <w:jc w:val="both"/>
      </w:pPr>
      <w:r>
        <w:t>Climate change has already affected the world in many ways. Take Venice for example. Due to climate change, Venice experienced the worst flooding it has seen in the last 50 years in 2019. Many stores, restaurants and hotels were flooded. This caused serious damage totaling hundreds of millions of euros.</w:t>
      </w:r>
    </w:p>
    <w:p>
      <w:pPr>
        <w:pStyle w:val="BodyText"/>
        <w:spacing w:before="3" w:line="312" w:lineRule="auto"/>
        <w:ind w:right="406" w:firstLine="420"/>
        <w:jc w:val="both"/>
      </w:pPr>
      <w:r>
        <w:t>Although we’ve known about global warming for a long time, our large companies and governments have been slow to respond to it. The year 2019 might have been the turning point that will  finally encourage our leaders to take</w:t>
      </w:r>
      <w:r>
        <w:rPr>
          <w:spacing w:val="-4"/>
        </w:rPr>
        <w:t xml:space="preserve"> </w:t>
      </w:r>
      <w:r>
        <w:t>responsibility.</w:t>
      </w:r>
    </w:p>
    <w:p>
      <w:pPr>
        <w:pStyle w:val="BodyText"/>
        <w:spacing w:line="302" w:lineRule="auto"/>
        <w:ind w:right="394" w:firstLine="420"/>
        <w:jc w:val="both"/>
      </w:pPr>
      <w:r>
        <w:t>“Decades ago, when the science on the climate issue was first increasing, the impacts</w:t>
      </w:r>
      <w:r>
        <w:rPr>
          <w:rFonts w:ascii="宋体" w:eastAsia="宋体" w:hAnsi="宋体" w:hint="eastAsia"/>
        </w:rPr>
        <w:t>（影响）</w:t>
      </w:r>
      <w:r>
        <w:t xml:space="preserve">could been seen as an issue for future generations,” Katharine Mach, a Stanford University climate scientist, told </w:t>
      </w:r>
      <w:r>
        <w:rPr>
          <w:i/>
        </w:rPr>
        <w:t>The New York Times</w:t>
      </w:r>
      <w:r>
        <w:t>. “It’s definitely our issue now.”</w:t>
      </w:r>
    </w:p>
    <w:p>
      <w:pPr>
        <w:pStyle w:val="BodyText"/>
        <w:spacing w:before="1" w:line="312" w:lineRule="auto"/>
        <w:ind w:right="404" w:firstLine="420"/>
        <w:jc w:val="both"/>
      </w:pPr>
      <w:r>
        <w:t>However, simply realizing that climate change is a threat is not enough, we must take real action  before it is too</w:t>
      </w:r>
      <w:r>
        <w:rPr>
          <w:spacing w:val="-3"/>
        </w:rPr>
        <w:t xml:space="preserve"> </w:t>
      </w:r>
      <w:r>
        <w:t>late.</w:t>
      </w:r>
    </w:p>
    <w:p>
      <w:pPr>
        <w:pStyle w:val="BodyText"/>
        <w:spacing w:before="3"/>
        <w:jc w:val="both"/>
      </w:pPr>
      <w:r>
        <w:t>( ) 42. Which dictionary didn’t choose the climate word as their “Word of the Year”?</w:t>
      </w:r>
    </w:p>
    <w:p>
      <w:pPr>
        <w:tabs>
          <w:tab w:val="left" w:pos="3577"/>
          <w:tab w:val="left" w:pos="5677"/>
        </w:tabs>
        <w:spacing w:before="84"/>
        <w:ind w:left="1057" w:right="0" w:firstLine="0"/>
        <w:jc w:val="both"/>
        <w:rPr>
          <w:sz w:val="24"/>
        </w:rPr>
      </w:pPr>
      <w:r>
        <w:rPr>
          <w:sz w:val="24"/>
        </w:rPr>
        <w:t>A.</w:t>
      </w:r>
      <w:r>
        <w:rPr>
          <w:spacing w:val="-4"/>
          <w:sz w:val="24"/>
        </w:rPr>
        <w:t xml:space="preserve"> </w:t>
      </w:r>
      <w:r>
        <w:rPr>
          <w:i/>
          <w:sz w:val="24"/>
        </w:rPr>
        <w:t>The</w:t>
      </w:r>
      <w:r>
        <w:rPr>
          <w:i/>
          <w:spacing w:val="-4"/>
          <w:sz w:val="24"/>
        </w:rPr>
        <w:t xml:space="preserve"> </w:t>
      </w:r>
      <w:r>
        <w:rPr>
          <w:i/>
          <w:sz w:val="24"/>
        </w:rPr>
        <w:t>Oxford</w:t>
      </w:r>
      <w:r>
        <w:rPr>
          <w:sz w:val="24"/>
        </w:rPr>
        <w:t>.</w:t>
      </w:r>
      <w:r>
        <w:rPr>
          <w:sz w:val="24"/>
        </w:rPr>
        <w:tab/>
      </w:r>
      <w:r>
        <w:rPr>
          <w:sz w:val="24"/>
        </w:rPr>
        <w:t>B.</w:t>
      </w:r>
      <w:r>
        <w:rPr>
          <w:spacing w:val="-1"/>
          <w:sz w:val="24"/>
        </w:rPr>
        <w:t xml:space="preserve"> </w:t>
      </w:r>
      <w:r>
        <w:rPr>
          <w:i/>
          <w:sz w:val="24"/>
        </w:rPr>
        <w:t>The</w:t>
      </w:r>
      <w:r>
        <w:rPr>
          <w:i/>
          <w:spacing w:val="-2"/>
          <w:sz w:val="24"/>
        </w:rPr>
        <w:t xml:space="preserve"> </w:t>
      </w:r>
      <w:r>
        <w:rPr>
          <w:i/>
          <w:sz w:val="24"/>
        </w:rPr>
        <w:t>Collins</w:t>
      </w:r>
      <w:r>
        <w:rPr>
          <w:sz w:val="24"/>
        </w:rPr>
        <w:t>.</w:t>
      </w:r>
      <w:r>
        <w:rPr>
          <w:sz w:val="24"/>
        </w:rPr>
        <w:tab/>
      </w:r>
      <w:r>
        <w:rPr>
          <w:sz w:val="24"/>
        </w:rPr>
        <w:t xml:space="preserve">C. </w:t>
      </w:r>
      <w:r>
        <w:rPr>
          <w:i/>
          <w:sz w:val="24"/>
        </w:rPr>
        <w:t xml:space="preserve">The </w:t>
      </w:r>
      <w:r>
        <w:rPr>
          <w:i/>
          <w:spacing w:val="-3"/>
          <w:sz w:val="24"/>
        </w:rPr>
        <w:t>Webster</w:t>
      </w:r>
      <w:r>
        <w:rPr>
          <w:spacing w:val="-3"/>
          <w:sz w:val="24"/>
        </w:rPr>
        <w:t xml:space="preserve">. </w:t>
      </w:r>
      <w:r>
        <w:rPr>
          <w:sz w:val="24"/>
        </w:rPr>
        <w:t xml:space="preserve">D. </w:t>
      </w:r>
      <w:r>
        <w:rPr>
          <w:i/>
          <w:sz w:val="24"/>
        </w:rPr>
        <w:t>The Cambridge</w:t>
      </w:r>
      <w:r>
        <w:rPr>
          <w:sz w:val="24"/>
        </w:rPr>
        <w:t>.</w:t>
      </w:r>
    </w:p>
    <w:p>
      <w:pPr>
        <w:pStyle w:val="BodyText"/>
        <w:spacing w:before="84"/>
        <w:jc w:val="both"/>
      </w:pPr>
      <w:r>
        <w:t>( ) 43. Which of the following words of phrases calls for making new items with old or used things?</w:t>
      </w:r>
    </w:p>
    <w:p>
      <w:pPr>
        <w:pStyle w:val="BodyText"/>
        <w:tabs>
          <w:tab w:val="left" w:pos="5677"/>
        </w:tabs>
        <w:spacing w:before="84"/>
        <w:ind w:left="1057"/>
        <w:jc w:val="both"/>
      </w:pPr>
      <w:r>
        <w:t>A.</w:t>
      </w:r>
      <w:r>
        <w:rPr>
          <w:spacing w:val="-2"/>
        </w:rPr>
        <w:t xml:space="preserve"> </w:t>
      </w:r>
      <w:r>
        <w:t>Climate</w:t>
      </w:r>
      <w:r>
        <w:rPr>
          <w:spacing w:val="-2"/>
        </w:rPr>
        <w:t xml:space="preserve"> </w:t>
      </w:r>
      <w:r>
        <w:t>change.</w:t>
      </w:r>
      <w:r>
        <w:tab/>
      </w:r>
      <w:r>
        <w:t>B. Climate</w:t>
      </w:r>
      <w:r>
        <w:rPr>
          <w:spacing w:val="-1"/>
        </w:rPr>
        <w:t xml:space="preserve"> </w:t>
      </w:r>
      <w:r>
        <w:rPr>
          <w:spacing w:val="-3"/>
        </w:rPr>
        <w:t>emergency.</w:t>
      </w:r>
    </w:p>
    <w:p>
      <w:pPr>
        <w:pStyle w:val="BodyText"/>
        <w:tabs>
          <w:tab w:val="left" w:pos="5677"/>
        </w:tabs>
        <w:spacing w:before="84"/>
        <w:ind w:left="1057"/>
        <w:jc w:val="both"/>
      </w:pPr>
      <w:r>
        <w:t>C.</w:t>
      </w:r>
      <w:r>
        <w:rPr>
          <w:spacing w:val="-5"/>
        </w:rPr>
        <w:t xml:space="preserve"> </w:t>
      </w:r>
      <w:r>
        <w:t>Upcycling.</w:t>
      </w:r>
      <w:r>
        <w:tab/>
      </w:r>
      <w:r>
        <w:t>D. Climate</w:t>
      </w:r>
      <w:r>
        <w:rPr>
          <w:spacing w:val="-1"/>
        </w:rPr>
        <w:t xml:space="preserve"> </w:t>
      </w:r>
      <w:r>
        <w:t>strike.</w:t>
      </w:r>
    </w:p>
    <w:p>
      <w:pPr>
        <w:pStyle w:val="BodyText"/>
        <w:spacing w:before="84"/>
        <w:jc w:val="both"/>
      </w:pPr>
      <w:r>
        <w:t>( ) 44. Why did Venice experience the worst flooding during past 50 years in 2019?</w:t>
      </w:r>
    </w:p>
    <w:p>
      <w:pPr>
        <w:pStyle w:val="BodyText"/>
        <w:tabs>
          <w:tab w:val="left" w:pos="5677"/>
        </w:tabs>
        <w:spacing w:before="84"/>
        <w:ind w:left="1057"/>
      </w:pPr>
      <w:r>
        <w:t>A. Because of</w:t>
      </w:r>
      <w:r>
        <w:rPr>
          <w:spacing w:val="-4"/>
        </w:rPr>
        <w:t xml:space="preserve"> </w:t>
      </w:r>
      <w:r>
        <w:t>heavy rain.</w:t>
      </w:r>
      <w:r>
        <w:tab/>
      </w:r>
      <w:r>
        <w:t>B. Because of climate</w:t>
      </w:r>
      <w:r>
        <w:rPr>
          <w:spacing w:val="1"/>
        </w:rPr>
        <w:t xml:space="preserve"> </w:t>
      </w:r>
      <w:r>
        <w:t>change.</w:t>
      </w:r>
    </w:p>
    <w:p>
      <w:pPr>
        <w:pStyle w:val="BodyText"/>
        <w:tabs>
          <w:tab w:val="left" w:pos="536"/>
          <w:tab w:val="left" w:pos="5677"/>
        </w:tabs>
        <w:spacing w:before="84" w:line="312" w:lineRule="auto"/>
        <w:ind w:right="1784" w:firstLine="840"/>
      </w:pPr>
      <w:r>
        <w:t>C. Because of</w:t>
      </w:r>
      <w:r>
        <w:rPr>
          <w:spacing w:val="-9"/>
        </w:rPr>
        <w:t xml:space="preserve"> </w:t>
      </w:r>
      <w:r>
        <w:t>bad</w:t>
      </w:r>
      <w:r>
        <w:rPr>
          <w:spacing w:val="-3"/>
        </w:rPr>
        <w:t xml:space="preserve"> </w:t>
      </w:r>
      <w:r>
        <w:t>economy.</w:t>
      </w:r>
      <w:r>
        <w:tab/>
      </w:r>
      <w:r>
        <w:t>D. Because of terrible managements. (</w:t>
      </w:r>
      <w:r>
        <w:tab/>
      </w:r>
      <w:r>
        <w:t>) 45. According to Katharine Mach, what should we do</w:t>
      </w:r>
      <w:r>
        <w:rPr>
          <w:spacing w:val="16"/>
        </w:rPr>
        <w:t xml:space="preserve"> </w:t>
      </w:r>
      <w:r>
        <w:t>now?</w:t>
      </w:r>
    </w:p>
    <w:p>
      <w:pPr>
        <w:pStyle w:val="ListParagraph"/>
        <w:numPr>
          <w:ilvl w:val="0"/>
          <w:numId w:val="15"/>
        </w:numPr>
        <w:tabs>
          <w:tab w:val="left" w:pos="1346"/>
        </w:tabs>
        <w:spacing w:before="2" w:after="0" w:line="240" w:lineRule="auto"/>
        <w:ind w:left="1345" w:right="0" w:hanging="289"/>
        <w:jc w:val="left"/>
        <w:rPr>
          <w:sz w:val="24"/>
        </w:rPr>
      </w:pPr>
      <w:r>
        <w:rPr>
          <w:spacing w:val="-8"/>
          <w:sz w:val="24"/>
        </w:rPr>
        <w:t xml:space="preserve">We </w:t>
      </w:r>
      <w:r>
        <w:rPr>
          <w:sz w:val="24"/>
        </w:rPr>
        <w:t>should take action to fight against climate change in the</w:t>
      </w:r>
      <w:r>
        <w:rPr>
          <w:spacing w:val="-1"/>
          <w:sz w:val="24"/>
        </w:rPr>
        <w:t xml:space="preserve"> </w:t>
      </w:r>
      <w:r>
        <w:rPr>
          <w:sz w:val="24"/>
        </w:rPr>
        <w:t>future.</w:t>
      </w:r>
    </w:p>
    <w:p>
      <w:pPr>
        <w:pStyle w:val="ListParagraph"/>
        <w:numPr>
          <w:ilvl w:val="0"/>
          <w:numId w:val="15"/>
        </w:numPr>
        <w:tabs>
          <w:tab w:val="left" w:pos="1332"/>
        </w:tabs>
        <w:spacing w:before="84" w:after="0" w:line="240" w:lineRule="auto"/>
        <w:ind w:left="1331" w:right="0" w:hanging="275"/>
        <w:jc w:val="left"/>
        <w:rPr>
          <w:sz w:val="24"/>
        </w:rPr>
      </w:pPr>
      <w:r>
        <w:rPr>
          <w:spacing w:val="-6"/>
          <w:sz w:val="24"/>
        </w:rPr>
        <w:t xml:space="preserve">We’d </w:t>
      </w:r>
      <w:r>
        <w:rPr>
          <w:sz w:val="24"/>
        </w:rPr>
        <w:t>better leave the climate issue to future</w:t>
      </w:r>
      <w:r>
        <w:rPr>
          <w:spacing w:val="5"/>
          <w:sz w:val="24"/>
        </w:rPr>
        <w:t xml:space="preserve"> </w:t>
      </w:r>
      <w:r>
        <w:rPr>
          <w:sz w:val="24"/>
        </w:rPr>
        <w:t>generations.</w:t>
      </w:r>
    </w:p>
    <w:p>
      <w:pPr>
        <w:pStyle w:val="ListParagraph"/>
        <w:numPr>
          <w:ilvl w:val="0"/>
          <w:numId w:val="15"/>
        </w:numPr>
        <w:tabs>
          <w:tab w:val="left" w:pos="1332"/>
        </w:tabs>
        <w:spacing w:before="84" w:after="0" w:line="240" w:lineRule="auto"/>
        <w:ind w:left="1331" w:right="0" w:hanging="275"/>
        <w:jc w:val="left"/>
        <w:rPr>
          <w:sz w:val="24"/>
        </w:rPr>
      </w:pPr>
      <w:r>
        <w:rPr>
          <w:spacing w:val="-8"/>
          <w:sz w:val="24"/>
        </w:rPr>
        <w:t xml:space="preserve">We </w:t>
      </w:r>
      <w:r>
        <w:rPr>
          <w:sz w:val="24"/>
        </w:rPr>
        <w:t>should take responsibility to deal with climate change</w:t>
      </w:r>
      <w:r>
        <w:rPr>
          <w:spacing w:val="-1"/>
          <w:sz w:val="24"/>
        </w:rPr>
        <w:t xml:space="preserve"> </w:t>
      </w:r>
      <w:r>
        <w:rPr>
          <w:sz w:val="24"/>
        </w:rPr>
        <w:t>immediately.</w:t>
      </w:r>
    </w:p>
    <w:p>
      <w:pPr>
        <w:pStyle w:val="ListParagraph"/>
        <w:numPr>
          <w:ilvl w:val="0"/>
          <w:numId w:val="15"/>
        </w:numPr>
        <w:tabs>
          <w:tab w:val="left" w:pos="1346"/>
        </w:tabs>
        <w:spacing w:before="84" w:after="0" w:line="240" w:lineRule="auto"/>
        <w:ind w:left="1345" w:right="0" w:hanging="289"/>
        <w:jc w:val="left"/>
        <w:rPr>
          <w:sz w:val="24"/>
        </w:rPr>
      </w:pPr>
      <w:r>
        <w:rPr>
          <w:spacing w:val="-8"/>
          <w:sz w:val="24"/>
        </w:rPr>
        <w:t xml:space="preserve">We </w:t>
      </w:r>
      <w:r>
        <w:rPr>
          <w:sz w:val="24"/>
        </w:rPr>
        <w:t>should realize the climate change is a big threat but we can do</w:t>
      </w:r>
      <w:r>
        <w:rPr>
          <w:spacing w:val="-3"/>
          <w:sz w:val="24"/>
        </w:rPr>
        <w:t xml:space="preserve"> </w:t>
      </w:r>
      <w:r>
        <w:rPr>
          <w:sz w:val="24"/>
        </w:rPr>
        <w:t>nothing.</w:t>
      </w:r>
    </w:p>
    <w:p>
      <w:pPr>
        <w:pStyle w:val="Heading1"/>
        <w:tabs>
          <w:tab w:val="left" w:pos="1679"/>
        </w:tabs>
        <w:spacing w:before="29"/>
        <w:ind w:right="217"/>
        <w:jc w:val="center"/>
      </w:pPr>
      <w:r>
        <w:t>第二部分</w:t>
      </w:r>
      <w:r>
        <w:tab/>
      </w:r>
      <w:r>
        <w:t>非选择题（</w:t>
      </w:r>
      <w:r>
        <w:rPr>
          <w:rFonts w:ascii="Times New Roman" w:eastAsia="Times New Roman"/>
        </w:rPr>
        <w:t>25</w:t>
      </w:r>
      <w:r>
        <w:rPr>
          <w:rFonts w:ascii="Times New Roman" w:eastAsia="Times New Roman"/>
          <w:spacing w:val="-3"/>
        </w:rPr>
        <w:t xml:space="preserve"> </w:t>
      </w:r>
      <w:r>
        <w:t>分）</w:t>
      </w:r>
    </w:p>
    <w:p>
      <w:pPr>
        <w:pStyle w:val="Heading2"/>
        <w:spacing w:before="41"/>
        <w:ind w:left="217"/>
        <w:jc w:val="left"/>
        <w:rPr>
          <w:rFonts w:ascii="宋体" w:eastAsia="宋体" w:hAnsi="宋体" w:hint="eastAsia"/>
        </w:rPr>
      </w:pPr>
      <w:r>
        <w:rPr>
          <w:rFonts w:ascii="宋体" w:eastAsia="宋体" w:hAnsi="宋体" w:hint="eastAsia"/>
        </w:rPr>
        <w:t>Ⅳ</w:t>
      </w:r>
      <w:r>
        <w:t xml:space="preserve">. </w:t>
      </w:r>
      <w:r>
        <w:rPr>
          <w:rFonts w:ascii="宋体" w:eastAsia="宋体" w:hAnsi="宋体" w:hint="eastAsia"/>
        </w:rPr>
        <w:t>语法填空（</w:t>
      </w:r>
      <w:r>
        <w:t xml:space="preserve">10 </w:t>
      </w:r>
      <w:r>
        <w:rPr>
          <w:rFonts w:ascii="宋体" w:eastAsia="宋体" w:hAnsi="宋体" w:hint="eastAsia"/>
        </w:rPr>
        <w:t>分）</w:t>
      </w:r>
    </w:p>
    <w:p>
      <w:pPr>
        <w:pStyle w:val="BodyText"/>
        <w:spacing w:before="52"/>
        <w:ind w:left="637"/>
        <w:rPr>
          <w:rFonts w:ascii="宋体" w:eastAsia="宋体" w:hint="eastAsia"/>
        </w:rPr>
      </w:pPr>
      <w:r>
        <w:rPr>
          <w:rFonts w:ascii="宋体" w:eastAsia="宋体" w:hint="eastAsia"/>
        </w:rPr>
        <w:t xml:space="preserve">阅读下面短文，在空白处填入 </w:t>
      </w:r>
      <w:r>
        <w:t xml:space="preserve">1 </w:t>
      </w:r>
      <w:r>
        <w:rPr>
          <w:rFonts w:ascii="宋体" w:eastAsia="宋体" w:hint="eastAsia"/>
        </w:rPr>
        <w:t xml:space="preserve">个适当的单词或括号内单词的正确形式。（共 </w:t>
      </w:r>
      <w:r>
        <w:t xml:space="preserve">10 </w:t>
      </w:r>
      <w:r>
        <w:rPr>
          <w:rFonts w:ascii="宋体" w:eastAsia="宋体" w:hint="eastAsia"/>
        </w:rPr>
        <w:t>小题，每小题</w:t>
      </w:r>
    </w:p>
    <w:p>
      <w:pPr>
        <w:spacing w:after="0"/>
        <w:rPr>
          <w:rFonts w:ascii="宋体" w:eastAsia="宋体" w:hint="eastAsia"/>
        </w:rPr>
        <w:sectPr>
          <w:pgSz w:w="13950" w:h="17870"/>
          <w:pgMar w:top="1440" w:right="1360" w:bottom="1400" w:left="1580" w:header="0" w:footer="1200" w:gutter="0"/>
          <w:cols w:space="708"/>
        </w:sectPr>
      </w:pPr>
    </w:p>
    <w:p>
      <w:pPr>
        <w:pStyle w:val="BodyText"/>
        <w:spacing w:before="48"/>
        <w:rPr>
          <w:rFonts w:ascii="宋体" w:eastAsia="宋体" w:hint="eastAsia"/>
        </w:rPr>
      </w:pPr>
      <w:r>
        <w:t xml:space="preserve">1 </w:t>
      </w:r>
      <w:r>
        <w:rPr>
          <w:rFonts w:ascii="宋体" w:eastAsia="宋体" w:hint="eastAsia"/>
        </w:rPr>
        <w:t>分）</w:t>
      </w:r>
    </w:p>
    <w:p>
      <w:pPr>
        <w:pStyle w:val="Heading2"/>
        <w:spacing w:before="68"/>
        <w:ind w:left="523" w:right="315"/>
      </w:pPr>
      <w:r>
        <w:t>How to relieve pressure</w:t>
      </w:r>
    </w:p>
    <w:p>
      <w:pPr>
        <w:pStyle w:val="BodyText"/>
        <w:spacing w:before="84" w:line="304" w:lineRule="auto"/>
        <w:ind w:right="401" w:firstLine="420"/>
        <w:jc w:val="both"/>
      </w:pPr>
      <w:r>
        <w:t xml:space="preserve">Nowadays, no matter how young or old we are, we have to deal with many different kinds of things in our daily </w:t>
      </w:r>
      <w:r>
        <w:rPr>
          <w:u w:val="single"/>
        </w:rPr>
        <w:t xml:space="preserve">     46     </w:t>
      </w:r>
      <w:r>
        <w:t xml:space="preserve">  (life). Some of them can make us feel pleased  or relaxed, while others can make us   feel stressed out. As students, we also have</w:t>
      </w:r>
      <w:r>
        <w:rPr>
          <w:u w:val="single"/>
        </w:rPr>
        <w:t xml:space="preserve"> 47</w:t>
      </w:r>
      <w:r>
        <w:t xml:space="preserve"> (deal)  with a lot of pressure from school work,  interpersonal</w:t>
      </w:r>
      <w:r>
        <w:rPr>
          <w:spacing w:val="7"/>
        </w:rPr>
        <w:t xml:space="preserve"> </w:t>
      </w:r>
      <w:r>
        <w:t>relationships</w:t>
      </w:r>
      <w:r>
        <w:rPr>
          <w:rFonts w:ascii="宋体" w:eastAsia="宋体" w:hint="eastAsia"/>
        </w:rPr>
        <w:t>（</w:t>
      </w:r>
      <w:r>
        <w:rPr>
          <w:rFonts w:ascii="宋体" w:eastAsia="宋体" w:hint="eastAsia"/>
          <w:spacing w:val="4"/>
        </w:rPr>
        <w:t>人际关系</w:t>
      </w:r>
      <w:r>
        <w:rPr>
          <w:rFonts w:ascii="宋体" w:eastAsia="宋体" w:hint="eastAsia"/>
        </w:rPr>
        <w:t>）</w:t>
      </w:r>
      <w:r>
        <w:t>and</w:t>
      </w:r>
      <w:r>
        <w:rPr>
          <w:spacing w:val="7"/>
        </w:rPr>
        <w:t xml:space="preserve"> </w:t>
      </w:r>
      <w:r>
        <w:t>other</w:t>
      </w:r>
      <w:r>
        <w:rPr>
          <w:spacing w:val="6"/>
        </w:rPr>
        <w:t xml:space="preserve"> </w:t>
      </w:r>
      <w:r>
        <w:t>aspects.</w:t>
      </w:r>
      <w:r>
        <w:rPr>
          <w:spacing w:val="27"/>
          <w:u w:val="single"/>
        </w:rPr>
        <w:t xml:space="preserve"> </w:t>
      </w:r>
      <w:r>
        <w:rPr>
          <w:u w:val="single"/>
        </w:rPr>
        <w:t>48</w:t>
      </w:r>
      <w:r>
        <w:rPr>
          <w:spacing w:val="14"/>
        </w:rPr>
        <w:t xml:space="preserve"> (</w:t>
      </w:r>
      <w:r>
        <w:t>learn)</w:t>
      </w:r>
      <w:r>
        <w:rPr>
          <w:spacing w:val="9"/>
        </w:rPr>
        <w:t xml:space="preserve"> </w:t>
      </w:r>
      <w:r>
        <w:t>how</w:t>
      </w:r>
      <w:r>
        <w:rPr>
          <w:spacing w:val="6"/>
        </w:rPr>
        <w:t xml:space="preserve"> </w:t>
      </w:r>
      <w:r>
        <w:t>to</w:t>
      </w:r>
      <w:r>
        <w:rPr>
          <w:spacing w:val="4"/>
        </w:rPr>
        <w:t xml:space="preserve"> </w:t>
      </w:r>
      <w:r>
        <w:t>cope</w:t>
      </w:r>
      <w:r>
        <w:rPr>
          <w:spacing w:val="8"/>
        </w:rPr>
        <w:t xml:space="preserve"> </w:t>
      </w:r>
      <w:r>
        <w:rPr>
          <w:spacing w:val="2"/>
        </w:rPr>
        <w:t>with</w:t>
      </w:r>
      <w:r>
        <w:rPr>
          <w:rFonts w:ascii="宋体" w:eastAsia="宋体" w:hint="eastAsia"/>
          <w:spacing w:val="2"/>
        </w:rPr>
        <w:t>（</w:t>
      </w:r>
      <w:r>
        <w:rPr>
          <w:rFonts w:ascii="宋体" w:eastAsia="宋体" w:hint="eastAsia"/>
          <w:spacing w:val="5"/>
        </w:rPr>
        <w:t>应对</w:t>
      </w:r>
      <w:r>
        <w:rPr>
          <w:rFonts w:ascii="宋体" w:eastAsia="宋体" w:hint="eastAsia"/>
        </w:rPr>
        <w:t xml:space="preserve">） </w:t>
      </w:r>
      <w:r>
        <w:t>pressure is</w:t>
      </w:r>
      <w:r>
        <w:rPr>
          <w:spacing w:val="-3"/>
        </w:rPr>
        <w:t xml:space="preserve"> </w:t>
      </w:r>
      <w:r>
        <w:t>important.</w:t>
      </w:r>
    </w:p>
    <w:p>
      <w:pPr>
        <w:pStyle w:val="BodyText"/>
        <w:spacing w:before="8" w:line="312" w:lineRule="auto"/>
        <w:ind w:right="410" w:firstLine="420"/>
        <w:jc w:val="both"/>
      </w:pPr>
      <w:r>
        <w:t xml:space="preserve">First, we must be confident enough to face pressure. </w:t>
      </w:r>
      <w:r>
        <w:rPr>
          <w:u w:val="single"/>
        </w:rPr>
        <w:t xml:space="preserve">    49   </w:t>
      </w:r>
      <w:r>
        <w:t xml:space="preserve">  we don’t have enough confidence, we  will feel too stressed out to know how to deal with</w:t>
      </w:r>
      <w:r>
        <w:rPr>
          <w:spacing w:val="-5"/>
        </w:rPr>
        <w:t xml:space="preserve"> </w:t>
      </w:r>
      <w:r>
        <w:t>it.</w:t>
      </w:r>
    </w:p>
    <w:p>
      <w:pPr>
        <w:pStyle w:val="BodyText"/>
        <w:spacing w:before="2"/>
        <w:ind w:left="637"/>
        <w:jc w:val="both"/>
      </w:pPr>
      <w:r>
        <w:t>Second, we can do something we like, such as drawing pictures, singing songs or playing games.</w:t>
      </w:r>
    </w:p>
    <w:p>
      <w:pPr>
        <w:pStyle w:val="BodyText"/>
        <w:spacing w:before="84"/>
        <w:jc w:val="both"/>
      </w:pPr>
      <w:r>
        <w:t>Doing these things not only helps us relax, but also</w:t>
      </w:r>
      <w:r>
        <w:rPr>
          <w:u w:val="single"/>
        </w:rPr>
        <w:t xml:space="preserve"> 50</w:t>
      </w:r>
      <w:r>
        <w:t xml:space="preserve"> (develop) our interests and hobbies.</w:t>
      </w:r>
    </w:p>
    <w:p>
      <w:pPr>
        <w:pStyle w:val="BodyText"/>
        <w:spacing w:before="84" w:line="312" w:lineRule="auto"/>
        <w:ind w:right="399" w:firstLine="420"/>
        <w:jc w:val="both"/>
      </w:pPr>
      <w:r>
        <w:t xml:space="preserve">Last but not </w:t>
      </w:r>
      <w:r>
        <w:rPr>
          <w:u w:val="single"/>
        </w:rPr>
        <w:t xml:space="preserve">     51    </w:t>
      </w:r>
      <w:r>
        <w:t xml:space="preserve">  (little), we should keep good relationships with our families and friends. When we are</w:t>
      </w:r>
      <w:r>
        <w:rPr>
          <w:u w:val="single"/>
        </w:rPr>
        <w:t xml:space="preserve">   52   </w:t>
      </w:r>
      <w:r>
        <w:t xml:space="preserve"> pressure, our family members or friends can give us a hand and teach us how to face    pressure with a positive and optimistic attitude. At </w:t>
      </w:r>
      <w:r>
        <w:rPr>
          <w:u w:val="single"/>
        </w:rPr>
        <w:t xml:space="preserve">     53    </w:t>
      </w:r>
      <w:r>
        <w:t xml:space="preserve">  same time, we should have conversations    with our families or friends as often as possible to share the things in our hearts and opinions in our mind. This can help</w:t>
      </w:r>
      <w:r>
        <w:rPr>
          <w:u w:val="single"/>
        </w:rPr>
        <w:t xml:space="preserve"> 54</w:t>
      </w:r>
      <w:r>
        <w:t xml:space="preserve"> (they) understand us better and get along with us</w:t>
      </w:r>
      <w:r>
        <w:rPr>
          <w:spacing w:val="-9"/>
        </w:rPr>
        <w:t xml:space="preserve"> </w:t>
      </w:r>
      <w:r>
        <w:t>better.</w:t>
      </w:r>
    </w:p>
    <w:p>
      <w:pPr>
        <w:pStyle w:val="BodyText"/>
        <w:spacing w:line="292" w:lineRule="auto"/>
        <w:ind w:right="410" w:firstLine="420"/>
        <w:jc w:val="both"/>
      </w:pPr>
      <w:r>
        <w:t>Too much pressure is not good for our</w:t>
      </w:r>
      <w:r>
        <w:rPr>
          <w:u w:val="single"/>
        </w:rPr>
        <w:t xml:space="preserve"> 55</w:t>
      </w:r>
      <w:r>
        <w:t xml:space="preserve"> (grow) and development. Let’s relieve</w:t>
      </w:r>
      <w:r>
        <w:rPr>
          <w:rFonts w:ascii="宋体" w:eastAsia="宋体" w:hAnsi="宋体" w:hint="eastAsia"/>
        </w:rPr>
        <w:t>（ 缓 解 ）</w:t>
      </w:r>
      <w:r>
        <w:t>the pressure together to make us stronger and better.</w:t>
      </w:r>
    </w:p>
    <w:p>
      <w:pPr>
        <w:pStyle w:val="Heading2"/>
        <w:spacing w:before="0"/>
        <w:ind w:left="217"/>
        <w:jc w:val="left"/>
        <w:rPr>
          <w:rFonts w:ascii="宋体" w:eastAsia="宋体" w:hAnsi="宋体" w:hint="eastAsia"/>
        </w:rPr>
      </w:pPr>
      <w:r>
        <w:rPr>
          <w:rFonts w:ascii="宋体" w:eastAsia="宋体" w:hAnsi="宋体" w:hint="eastAsia"/>
        </w:rPr>
        <w:t>Ⅴ</w:t>
      </w:r>
      <w:r>
        <w:t xml:space="preserve">. </w:t>
      </w:r>
      <w:r>
        <w:rPr>
          <w:rFonts w:ascii="宋体" w:eastAsia="宋体" w:hAnsi="宋体" w:hint="eastAsia"/>
        </w:rPr>
        <w:t>书面表达（</w:t>
      </w:r>
      <w:r>
        <w:t xml:space="preserve">15 </w:t>
      </w:r>
      <w:r>
        <w:rPr>
          <w:rFonts w:ascii="宋体" w:eastAsia="宋体" w:hAnsi="宋体" w:hint="eastAsia"/>
        </w:rPr>
        <w:t>分）</w:t>
      </w:r>
    </w:p>
    <w:p>
      <w:pPr>
        <w:pStyle w:val="BodyText"/>
        <w:spacing w:before="51" w:line="280" w:lineRule="auto"/>
        <w:ind w:right="432" w:firstLine="420"/>
        <w:rPr>
          <w:rFonts w:ascii="宋体" w:eastAsia="宋体" w:hint="eastAsia"/>
        </w:rPr>
      </w:pPr>
      <w:r>
        <w:rPr>
          <w:rFonts w:ascii="宋体" w:eastAsia="宋体" w:hint="eastAsia"/>
          <w:spacing w:val="-6"/>
        </w:rPr>
        <w:t xml:space="preserve">新冠肺炎疫情是全球性的公共卫生事件，你的英国笔友 </w:t>
      </w:r>
      <w:r>
        <w:rPr>
          <w:spacing w:val="-4"/>
        </w:rPr>
        <w:t xml:space="preserve">Tommy </w:t>
      </w:r>
      <w:r>
        <w:rPr>
          <w:rFonts w:ascii="宋体" w:eastAsia="宋体" w:hint="eastAsia"/>
          <w:spacing w:val="-4"/>
        </w:rPr>
        <w:t>来信问候你和你的家人，假如你</w:t>
      </w:r>
      <w:r>
        <w:rPr>
          <w:rFonts w:ascii="宋体" w:eastAsia="宋体" w:hint="eastAsia"/>
        </w:rPr>
        <w:t>是李华，请你给他回一封邮件，邮件内容包括以下要点：</w:t>
      </w:r>
    </w:p>
    <w:p>
      <w:pPr>
        <w:spacing w:before="1"/>
        <w:ind w:left="217" w:right="0" w:firstLine="0"/>
        <w:jc w:val="left"/>
        <w:rPr>
          <w:rFonts w:ascii="宋体" w:eastAsia="宋体" w:hint="eastAsia"/>
          <w:sz w:val="24"/>
        </w:rPr>
      </w:pPr>
      <w:r>
        <w:rPr>
          <w:rFonts w:ascii="宋体" w:eastAsia="宋体" w:hint="eastAsia"/>
          <w:b/>
          <w:sz w:val="24"/>
        </w:rPr>
        <w:t xml:space="preserve">要点： </w:t>
      </w:r>
      <w:r>
        <w:rPr>
          <w:sz w:val="24"/>
        </w:rPr>
        <w:t xml:space="preserve">1.  </w:t>
      </w:r>
      <w:r>
        <w:rPr>
          <w:rFonts w:ascii="宋体" w:eastAsia="宋体" w:hint="eastAsia"/>
          <w:sz w:val="24"/>
        </w:rPr>
        <w:t>感谢他的问候；</w:t>
      </w:r>
    </w:p>
    <w:p>
      <w:pPr>
        <w:pStyle w:val="ListParagraph"/>
        <w:numPr>
          <w:ilvl w:val="0"/>
          <w:numId w:val="16"/>
        </w:numPr>
        <w:tabs>
          <w:tab w:val="left" w:pos="1358"/>
        </w:tabs>
        <w:spacing w:before="52" w:after="0" w:line="240" w:lineRule="auto"/>
        <w:ind w:left="1357" w:right="0" w:hanging="301"/>
        <w:jc w:val="left"/>
        <w:rPr>
          <w:rFonts w:ascii="宋体" w:eastAsia="宋体" w:hint="eastAsia"/>
          <w:sz w:val="24"/>
        </w:rPr>
      </w:pPr>
      <w:r>
        <w:rPr>
          <w:rFonts w:ascii="宋体" w:eastAsia="宋体" w:hint="eastAsia"/>
          <w:sz w:val="24"/>
        </w:rPr>
        <w:t>告诉他你和家人过去两个月的状况：包括学习、健康、居家生活、放松娱乐等；</w:t>
      </w:r>
    </w:p>
    <w:p>
      <w:pPr>
        <w:pStyle w:val="ListParagraph"/>
        <w:numPr>
          <w:ilvl w:val="0"/>
          <w:numId w:val="16"/>
        </w:numPr>
        <w:tabs>
          <w:tab w:val="left" w:pos="1358"/>
        </w:tabs>
        <w:spacing w:before="53" w:after="0" w:line="240" w:lineRule="auto"/>
        <w:ind w:left="1357" w:right="0" w:hanging="301"/>
        <w:jc w:val="left"/>
        <w:rPr>
          <w:rFonts w:ascii="宋体" w:eastAsia="宋体" w:hint="eastAsia"/>
          <w:sz w:val="24"/>
        </w:rPr>
      </w:pPr>
      <w:r>
        <w:rPr>
          <w:rFonts w:ascii="宋体" w:eastAsia="宋体" w:hint="eastAsia"/>
          <w:sz w:val="24"/>
        </w:rPr>
        <w:t>告诉他防护注意事项：勤洗手，戴口罩等；</w:t>
      </w:r>
    </w:p>
    <w:p>
      <w:pPr>
        <w:pStyle w:val="BodyText"/>
        <w:tabs>
          <w:tab w:val="left" w:pos="1477"/>
        </w:tabs>
        <w:spacing w:before="52" w:line="280" w:lineRule="auto"/>
        <w:ind w:right="3489"/>
        <w:rPr>
          <w:rFonts w:ascii="宋体" w:eastAsia="宋体" w:hint="eastAsia"/>
        </w:rPr>
      </w:pPr>
      <w:r>
        <w:rPr>
          <w:rFonts w:ascii="宋体" w:eastAsia="宋体" w:hint="eastAsia"/>
          <w:b/>
        </w:rPr>
        <w:t>提示词：</w:t>
      </w:r>
      <w:r>
        <w:rPr>
          <w:rFonts w:ascii="宋体" w:eastAsia="宋体" w:hint="eastAsia"/>
          <w:b/>
        </w:rPr>
        <w:tab/>
      </w:r>
      <w:r>
        <w:rPr>
          <w:rFonts w:ascii="宋体" w:eastAsia="宋体" w:hint="eastAsia"/>
        </w:rPr>
        <w:t>新冠肺炎</w:t>
      </w:r>
      <w:r>
        <w:rPr>
          <w:rFonts w:ascii="宋体" w:eastAsia="宋体" w:hint="eastAsia"/>
          <w:spacing w:val="-63"/>
        </w:rPr>
        <w:t xml:space="preserve"> </w:t>
      </w:r>
      <w:r>
        <w:t>COVID-19</w:t>
      </w:r>
      <w:r>
        <w:rPr>
          <w:rFonts w:ascii="宋体" w:eastAsia="宋体" w:hint="eastAsia"/>
        </w:rPr>
        <w:t>；流行病</w:t>
      </w:r>
      <w:r>
        <w:rPr>
          <w:rFonts w:ascii="宋体" w:eastAsia="宋体" w:hint="eastAsia"/>
          <w:spacing w:val="-62"/>
        </w:rPr>
        <w:t xml:space="preserve"> </w:t>
      </w:r>
      <w:r>
        <w:t>pandemic</w:t>
      </w:r>
      <w:r>
        <w:rPr>
          <w:rFonts w:ascii="宋体" w:eastAsia="宋体" w:hint="eastAsia"/>
        </w:rPr>
        <w:t>；口罩</w:t>
      </w:r>
      <w:r>
        <w:rPr>
          <w:rFonts w:ascii="宋体" w:eastAsia="宋体" w:hint="eastAsia"/>
          <w:spacing w:val="-62"/>
        </w:rPr>
        <w:t xml:space="preserve"> </w:t>
      </w:r>
      <w:r>
        <w:t>face</w:t>
      </w:r>
      <w:r>
        <w:rPr>
          <w:spacing w:val="-1"/>
        </w:rPr>
        <w:t xml:space="preserve"> </w:t>
      </w:r>
      <w:r>
        <w:t>mask</w:t>
      </w:r>
      <w:r>
        <w:rPr>
          <w:rFonts w:ascii="宋体" w:eastAsia="宋体" w:hint="eastAsia"/>
          <w:spacing w:val="-11"/>
        </w:rPr>
        <w:t>。</w:t>
      </w:r>
      <w:r>
        <w:rPr>
          <w:rFonts w:ascii="宋体" w:eastAsia="宋体" w:hint="eastAsia"/>
          <w:b/>
        </w:rPr>
        <w:t>要求：</w:t>
      </w:r>
      <w:r>
        <w:rPr>
          <w:rFonts w:ascii="宋体" w:eastAsia="宋体" w:hint="eastAsia"/>
          <w:b/>
          <w:spacing w:val="-5"/>
        </w:rPr>
        <w:t xml:space="preserve"> </w:t>
      </w:r>
      <w:r>
        <w:t xml:space="preserve">1. 80 </w:t>
      </w:r>
      <w:r>
        <w:rPr>
          <w:rFonts w:ascii="宋体" w:eastAsia="宋体" w:hint="eastAsia"/>
        </w:rPr>
        <w:t>词左右，开头和结尾已给出，不计入总词数；</w:t>
      </w:r>
    </w:p>
    <w:p>
      <w:pPr>
        <w:pStyle w:val="ListParagraph"/>
        <w:numPr>
          <w:ilvl w:val="0"/>
          <w:numId w:val="17"/>
        </w:numPr>
        <w:tabs>
          <w:tab w:val="left" w:pos="1358"/>
        </w:tabs>
        <w:spacing w:before="0" w:after="0" w:line="240" w:lineRule="auto"/>
        <w:ind w:left="1357" w:right="0" w:hanging="301"/>
        <w:jc w:val="left"/>
        <w:rPr>
          <w:rFonts w:ascii="宋体" w:eastAsia="宋体" w:hint="eastAsia"/>
          <w:sz w:val="24"/>
        </w:rPr>
      </w:pPr>
      <w:r>
        <w:rPr>
          <w:rFonts w:ascii="宋体" w:eastAsia="宋体" w:hint="eastAsia"/>
          <w:sz w:val="24"/>
        </w:rPr>
        <w:t>必须包含以上全部要点，可适当发挥；</w:t>
      </w:r>
    </w:p>
    <w:p>
      <w:pPr>
        <w:pStyle w:val="ListParagraph"/>
        <w:numPr>
          <w:ilvl w:val="0"/>
          <w:numId w:val="17"/>
        </w:numPr>
        <w:tabs>
          <w:tab w:val="left" w:pos="1358"/>
        </w:tabs>
        <w:spacing w:before="53" w:after="0" w:line="240" w:lineRule="auto"/>
        <w:ind w:left="1357" w:right="0" w:hanging="301"/>
        <w:jc w:val="left"/>
        <w:rPr>
          <w:rFonts w:ascii="宋体" w:eastAsia="宋体" w:hint="eastAsia"/>
          <w:sz w:val="24"/>
        </w:rPr>
      </w:pPr>
      <w:r>
        <w:rPr>
          <w:rFonts w:ascii="宋体" w:eastAsia="宋体" w:hint="eastAsia"/>
          <w:sz w:val="24"/>
        </w:rPr>
        <w:t>文中不能出现真实的姓名和校名；</w:t>
      </w:r>
    </w:p>
    <w:p>
      <w:pPr>
        <w:pStyle w:val="ListParagraph"/>
        <w:numPr>
          <w:ilvl w:val="0"/>
          <w:numId w:val="17"/>
        </w:numPr>
        <w:tabs>
          <w:tab w:val="left" w:pos="1358"/>
        </w:tabs>
        <w:spacing w:before="52" w:after="0" w:line="240" w:lineRule="auto"/>
        <w:ind w:left="1357" w:right="0" w:hanging="301"/>
        <w:jc w:val="left"/>
        <w:rPr>
          <w:rFonts w:ascii="宋体" w:eastAsia="宋体" w:hint="eastAsia"/>
          <w:sz w:val="24"/>
        </w:rPr>
      </w:pPr>
      <w:r>
        <w:rPr>
          <w:rFonts w:ascii="宋体" w:eastAsia="宋体" w:hint="eastAsia"/>
          <w:sz w:val="24"/>
        </w:rPr>
        <w:t>条理清楚、语句通畅、语法正确、书写规范。</w:t>
      </w:r>
    </w:p>
    <w:p>
      <w:pPr>
        <w:pStyle w:val="BodyText"/>
        <w:spacing w:before="53"/>
        <w:ind w:left="637"/>
        <w:rPr>
          <w:rFonts w:ascii="宋体" w:eastAsia="宋体" w:hint="eastAsia"/>
        </w:rPr>
      </w:pPr>
      <w:r>
        <w:rPr>
          <w:rFonts w:ascii="宋体" w:eastAsia="宋体" w:hint="eastAsia"/>
        </w:rPr>
        <w:t>参考词汇： 欺凌（</w:t>
      </w:r>
      <w:r>
        <w:t>n.</w:t>
      </w:r>
      <w:r>
        <w:rPr>
          <w:rFonts w:ascii="宋体" w:eastAsia="宋体" w:hint="eastAsia"/>
        </w:rPr>
        <w:t>）</w:t>
      </w:r>
      <w:r>
        <w:t>bullying</w:t>
      </w:r>
      <w:r>
        <w:rPr>
          <w:rFonts w:ascii="宋体" w:eastAsia="宋体" w:hint="eastAsia"/>
        </w:rPr>
        <w:t>；欺凌者（</w:t>
      </w:r>
      <w:r>
        <w:t>n.</w:t>
      </w:r>
      <w:r>
        <w:rPr>
          <w:rFonts w:ascii="宋体" w:eastAsia="宋体" w:hint="eastAsia"/>
        </w:rPr>
        <w:t>）</w:t>
      </w:r>
      <w:r>
        <w:t>bully</w:t>
      </w:r>
      <w:r>
        <w:rPr>
          <w:rFonts w:ascii="宋体" w:eastAsia="宋体" w:hint="eastAsia"/>
        </w:rPr>
        <w:t>；措施（</w:t>
      </w:r>
      <w:r>
        <w:t>n.</w:t>
      </w:r>
      <w:r>
        <w:rPr>
          <w:rFonts w:ascii="宋体" w:eastAsia="宋体" w:hint="eastAsia"/>
        </w:rPr>
        <w:t>）</w:t>
      </w:r>
      <w:r>
        <w:t>measure</w:t>
      </w:r>
      <w:r>
        <w:rPr>
          <w:rFonts w:ascii="宋体" w:eastAsia="宋体" w:hint="eastAsia"/>
        </w:rPr>
        <w:t>。</w:t>
      </w:r>
    </w:p>
    <w:p>
      <w:pPr>
        <w:pStyle w:val="BodyText"/>
        <w:spacing w:before="68"/>
      </w:pPr>
      <w:r>
        <w:t>Dear Tommy,</w:t>
      </w:r>
    </w:p>
    <w:p>
      <w:pPr>
        <w:pStyle w:val="BodyText"/>
        <w:tabs>
          <w:tab w:val="left" w:pos="10585"/>
        </w:tabs>
        <w:spacing w:before="84"/>
        <w:ind w:left="637"/>
      </w:pPr>
      <w:r>
        <w:rPr>
          <w:spacing w:val="-5"/>
        </w:rPr>
        <w:t xml:space="preserve">It’s </w:t>
      </w:r>
      <w:r>
        <w:t>great to hear from</w:t>
      </w:r>
      <w:r>
        <w:rPr>
          <w:spacing w:val="-1"/>
        </w:rPr>
        <w:t xml:space="preserve"> </w:t>
      </w:r>
      <w:r>
        <w:t>you.</w:t>
      </w:r>
      <w:r>
        <w:rPr>
          <w:u w:val="single"/>
        </w:rPr>
        <w:t xml:space="preserve"> </w:t>
      </w:r>
      <w:r>
        <w:rPr>
          <w:u w:val="single"/>
        </w:rPr>
        <w:tab/>
      </w:r>
    </w:p>
    <w:p>
      <w:pPr>
        <w:pStyle w:val="BodyText"/>
        <w:spacing w:before="1"/>
        <w:ind w:left="0"/>
        <w:rPr>
          <w:sz w:val="27"/>
        </w:rPr>
      </w:pPr>
      <w:r>
        <w:pict>
          <v:line id="_x0000_s1027" o:spid="_x0000_s1027" style="mso-height-relative:page;mso-position-horizontal-relative:page;mso-width-relative:page;mso-wrap-distance-bottom:0;mso-wrap-distance-top:0;position:absolute;z-index:-251652096" from="89.85pt,17.75pt" to="605.85pt,17.75pt" coordsize="21600,21600" stroked="t" strokecolor="black">
            <w10:wrap type="topAndBottom"/>
          </v:line>
        </w:pict>
      </w:r>
      <w:r>
        <w:pict>
          <v:line id="_x0000_s1028" o:spid="_x0000_s1028" style="mso-height-relative:page;mso-position-horizontal-relative:page;mso-width-relative:page;mso-wrap-distance-bottom:0;mso-wrap-distance-top:0;position:absolute;z-index:-251651072" from="89.85pt,35.75pt" to="605.85pt,35.75pt" coordsize="21600,21600" stroked="t" strokecolor="black">
            <w10:wrap type="topAndBottom"/>
          </v:line>
        </w:pict>
      </w:r>
      <w:r>
        <w:pict>
          <v:line id="_x0000_s1029" o:spid="_x0000_s1029" style="mso-height-relative:page;mso-position-horizontal-relative:page;mso-width-relative:page;mso-wrap-distance-bottom:0;mso-wrap-distance-top:0;position:absolute;z-index:-251650048" from="89.85pt,53.75pt" to="605.85pt,53.75pt" coordsize="21600,21600" stroked="t" strokecolor="black">
            <w10:wrap type="topAndBottom"/>
          </v:line>
        </w:pict>
      </w:r>
      <w:r>
        <w:pict>
          <v:line id="_x0000_s1030" o:spid="_x0000_s1030" style="mso-height-relative:page;mso-position-horizontal-relative:page;mso-width-relative:page;mso-wrap-distance-bottom:0;mso-wrap-distance-top:0;position:absolute;z-index:-251649024" from="89.85pt,71.75pt" to="605.85pt,71.75pt" coordsize="21600,21600" stroked="t" strokecolor="black">
            <w10:wrap type="topAndBottom"/>
          </v:line>
        </w:pict>
      </w:r>
    </w:p>
    <w:p>
      <w:pPr>
        <w:pStyle w:val="BodyText"/>
        <w:spacing w:before="6"/>
        <w:ind w:left="0"/>
      </w:pPr>
    </w:p>
    <w:p>
      <w:pPr>
        <w:pStyle w:val="BodyText"/>
        <w:spacing w:before="6"/>
        <w:ind w:left="0"/>
      </w:pPr>
    </w:p>
    <w:p>
      <w:pPr>
        <w:pStyle w:val="BodyText"/>
        <w:spacing w:before="6"/>
        <w:ind w:left="0"/>
      </w:pPr>
    </w:p>
    <w:p>
      <w:pPr>
        <w:pStyle w:val="BodyText"/>
        <w:spacing w:before="55"/>
        <w:ind w:left="637"/>
      </w:pPr>
      <w:r>
        <w:t>I sincerely hope you and your family are healthy and happy all the time.</w:t>
      </w:r>
    </w:p>
    <w:p>
      <w:pPr>
        <w:pStyle w:val="BodyText"/>
        <w:spacing w:before="84" w:line="312" w:lineRule="auto"/>
        <w:ind w:left="9896" w:right="224" w:firstLine="50"/>
      </w:pPr>
      <w:r>
        <w:t>Yours, Li Hua</w:t>
      </w:r>
    </w:p>
    <w:sectPr>
      <w:pgSz w:w="13950" w:h="17870"/>
      <w:pgMar w:top="1440" w:right="1360" w:bottom="1400" w:left="1580" w:header="0" w:footer="120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86"/>
    <w:family w:val="swiss"/>
    <w:pitch w:val="default"/>
    <w:sig w:usb0="00000000" w:usb1="00000000" w:usb2="00000001" w:usb3="00000000" w:csb0="0004019F" w:csb1="00000000"/>
  </w:font>
  <w:font w:name="Century Gothic">
    <w:panose1 w:val="020B0502020202020204"/>
    <w:charset w:val="00"/>
    <w:family w:val="auto"/>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TimesNewRomanPSMT">
    <w:altName w:val="Times New Roman"/>
    <w:panose1 w:val="00000000000000000000"/>
    <w:charset w:val="00"/>
    <w:family w:val="auto"/>
    <w:pitch w:val="default"/>
    <w:sig w:usb0="00000000" w:usb1="00000000" w:usb2="00000000" w:usb3="00000000" w:csb0="00000000" w:csb1="00000000"/>
  </w:font>
  <w:font w:name="TimesNewRomanPS-Bold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o:spid="_x0000_s2049" type="#_x0000_t202" style="width:8.5pt;height:12pt;margin-top:822pt;margin-left:344.4pt;mso-height-relative:page;mso-position-horizontal-relative:page;mso-position-vertical-relative:page;mso-width-relative:page;position:absolute;z-index:-251658240" coordsize="21600,21600" filled="f" stroked="f">
          <v:stroke joinstyle="miter"/>
          <v:textbox inset="0,0,0,0">
            <w:txbxContent>
              <w:p>
                <w:pPr>
                  <w:spacing w:before="12"/>
                  <w:ind w:left="40" w:right="0" w:firstLine="0"/>
                  <w:jc w:val="left"/>
                  <w:rPr>
                    <w:sz w:val="18"/>
                  </w:rPr>
                </w:pPr>
                <w:r>
                  <w:fldChar w:fldCharType="begin"/>
                </w:r>
                <w:r>
                  <w:rPr>
                    <w:sz w:val="18"/>
                  </w:rPr>
                  <w:instrText xml:space="preserve"> PAGE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39341B"/>
    <w:multiLevelType w:val="multilevel"/>
    <w:tmpl w:val="9239341B"/>
    <w:lvl w:ilvl="0">
      <w:start w:val="2"/>
      <w:numFmt w:val="decimal"/>
      <w:lvlText w:val="%1."/>
      <w:lvlJc w:val="left"/>
      <w:pPr>
        <w:ind w:left="1357" w:hanging="300"/>
        <w:jc w:val="left"/>
      </w:pPr>
      <w:rPr>
        <w:rFonts w:ascii="Times New Roman" w:eastAsia="Times New Roman" w:hAnsi="Times New Roman" w:cs="Times New Roman" w:hint="default"/>
        <w:w w:val="100"/>
        <w:sz w:val="24"/>
        <w:szCs w:val="24"/>
        <w:lang w:val="zh-CN" w:eastAsia="zh-CN" w:bidi="zh-CN"/>
      </w:rPr>
    </w:lvl>
    <w:lvl w:ilvl="1">
      <w:start w:val="0"/>
      <w:numFmt w:val="bullet"/>
      <w:lvlText w:val="•"/>
      <w:lvlJc w:val="left"/>
      <w:pPr>
        <w:ind w:left="2324" w:hanging="300"/>
      </w:pPr>
      <w:rPr>
        <w:rFonts w:hint="default"/>
        <w:lang w:val="zh-CN" w:eastAsia="zh-CN" w:bidi="zh-CN"/>
      </w:rPr>
    </w:lvl>
    <w:lvl w:ilvl="2">
      <w:start w:val="0"/>
      <w:numFmt w:val="bullet"/>
      <w:lvlText w:val="•"/>
      <w:lvlJc w:val="left"/>
      <w:pPr>
        <w:ind w:left="3289" w:hanging="300"/>
      </w:pPr>
      <w:rPr>
        <w:rFonts w:hint="default"/>
        <w:lang w:val="zh-CN" w:eastAsia="zh-CN" w:bidi="zh-CN"/>
      </w:rPr>
    </w:lvl>
    <w:lvl w:ilvl="3">
      <w:start w:val="0"/>
      <w:numFmt w:val="bullet"/>
      <w:lvlText w:val="•"/>
      <w:lvlJc w:val="left"/>
      <w:pPr>
        <w:ind w:left="4253" w:hanging="300"/>
      </w:pPr>
      <w:rPr>
        <w:rFonts w:hint="default"/>
        <w:lang w:val="zh-CN" w:eastAsia="zh-CN" w:bidi="zh-CN"/>
      </w:rPr>
    </w:lvl>
    <w:lvl w:ilvl="4">
      <w:start w:val="0"/>
      <w:numFmt w:val="bullet"/>
      <w:lvlText w:val="•"/>
      <w:lvlJc w:val="left"/>
      <w:pPr>
        <w:ind w:left="5218" w:hanging="300"/>
      </w:pPr>
      <w:rPr>
        <w:rFonts w:hint="default"/>
        <w:lang w:val="zh-CN" w:eastAsia="zh-CN" w:bidi="zh-CN"/>
      </w:rPr>
    </w:lvl>
    <w:lvl w:ilvl="5">
      <w:start w:val="0"/>
      <w:numFmt w:val="bullet"/>
      <w:lvlText w:val="•"/>
      <w:lvlJc w:val="left"/>
      <w:pPr>
        <w:ind w:left="6183" w:hanging="300"/>
      </w:pPr>
      <w:rPr>
        <w:rFonts w:hint="default"/>
        <w:lang w:val="zh-CN" w:eastAsia="zh-CN" w:bidi="zh-CN"/>
      </w:rPr>
    </w:lvl>
    <w:lvl w:ilvl="6">
      <w:start w:val="0"/>
      <w:numFmt w:val="bullet"/>
      <w:lvlText w:val="•"/>
      <w:lvlJc w:val="left"/>
      <w:pPr>
        <w:ind w:left="7147" w:hanging="300"/>
      </w:pPr>
      <w:rPr>
        <w:rFonts w:hint="default"/>
        <w:lang w:val="zh-CN" w:eastAsia="zh-CN" w:bidi="zh-CN"/>
      </w:rPr>
    </w:lvl>
    <w:lvl w:ilvl="7">
      <w:start w:val="0"/>
      <w:numFmt w:val="bullet"/>
      <w:lvlText w:val="•"/>
      <w:lvlJc w:val="left"/>
      <w:pPr>
        <w:ind w:left="8112" w:hanging="300"/>
      </w:pPr>
      <w:rPr>
        <w:rFonts w:hint="default"/>
        <w:lang w:val="zh-CN" w:eastAsia="zh-CN" w:bidi="zh-CN"/>
      </w:rPr>
    </w:lvl>
    <w:lvl w:ilvl="8">
      <w:start w:val="0"/>
      <w:numFmt w:val="bullet"/>
      <w:lvlText w:val="•"/>
      <w:lvlJc w:val="left"/>
      <w:pPr>
        <w:ind w:left="9076" w:hanging="300"/>
      </w:pPr>
      <w:rPr>
        <w:rFonts w:hint="default"/>
        <w:lang w:val="zh-CN" w:eastAsia="zh-CN" w:bidi="zh-CN"/>
      </w:rPr>
    </w:lvl>
  </w:abstractNum>
  <w:abstractNum w:abstractNumId="1">
    <w:nsid w:val="B5E306ED"/>
    <w:multiLevelType w:val="multilevel"/>
    <w:tmpl w:val="B5E306ED"/>
    <w:lvl w:ilvl="0">
      <w:start w:val="1"/>
      <w:numFmt w:val="upperLetter"/>
      <w:lvlText w:val="%1."/>
      <w:lvlJc w:val="left"/>
      <w:pPr>
        <w:ind w:left="1350" w:hanging="293"/>
        <w:jc w:val="left"/>
      </w:pPr>
      <w:rPr>
        <w:rFonts w:ascii="Times New Roman" w:eastAsia="Times New Roman" w:hAnsi="Times New Roman" w:cs="Times New Roman" w:hint="default"/>
        <w:spacing w:val="-4"/>
        <w:w w:val="100"/>
        <w:sz w:val="24"/>
        <w:szCs w:val="24"/>
        <w:lang w:val="zh-CN" w:eastAsia="zh-CN" w:bidi="zh-CN"/>
      </w:rPr>
    </w:lvl>
    <w:lvl w:ilvl="1">
      <w:start w:val="0"/>
      <w:numFmt w:val="bullet"/>
      <w:lvlText w:val="•"/>
      <w:lvlJc w:val="left"/>
      <w:pPr>
        <w:ind w:left="2324" w:hanging="293"/>
      </w:pPr>
      <w:rPr>
        <w:rFonts w:hint="default"/>
        <w:lang w:val="zh-CN" w:eastAsia="zh-CN" w:bidi="zh-CN"/>
      </w:rPr>
    </w:lvl>
    <w:lvl w:ilvl="2">
      <w:start w:val="0"/>
      <w:numFmt w:val="bullet"/>
      <w:lvlText w:val="•"/>
      <w:lvlJc w:val="left"/>
      <w:pPr>
        <w:ind w:left="3289" w:hanging="293"/>
      </w:pPr>
      <w:rPr>
        <w:rFonts w:hint="default"/>
        <w:lang w:val="zh-CN" w:eastAsia="zh-CN" w:bidi="zh-CN"/>
      </w:rPr>
    </w:lvl>
    <w:lvl w:ilvl="3">
      <w:start w:val="0"/>
      <w:numFmt w:val="bullet"/>
      <w:lvlText w:val="•"/>
      <w:lvlJc w:val="left"/>
      <w:pPr>
        <w:ind w:left="4253" w:hanging="293"/>
      </w:pPr>
      <w:rPr>
        <w:rFonts w:hint="default"/>
        <w:lang w:val="zh-CN" w:eastAsia="zh-CN" w:bidi="zh-CN"/>
      </w:rPr>
    </w:lvl>
    <w:lvl w:ilvl="4">
      <w:start w:val="0"/>
      <w:numFmt w:val="bullet"/>
      <w:lvlText w:val="•"/>
      <w:lvlJc w:val="left"/>
      <w:pPr>
        <w:ind w:left="5218" w:hanging="293"/>
      </w:pPr>
      <w:rPr>
        <w:rFonts w:hint="default"/>
        <w:lang w:val="zh-CN" w:eastAsia="zh-CN" w:bidi="zh-CN"/>
      </w:rPr>
    </w:lvl>
    <w:lvl w:ilvl="5">
      <w:start w:val="0"/>
      <w:numFmt w:val="bullet"/>
      <w:lvlText w:val="•"/>
      <w:lvlJc w:val="left"/>
      <w:pPr>
        <w:ind w:left="6183" w:hanging="293"/>
      </w:pPr>
      <w:rPr>
        <w:rFonts w:hint="default"/>
        <w:lang w:val="zh-CN" w:eastAsia="zh-CN" w:bidi="zh-CN"/>
      </w:rPr>
    </w:lvl>
    <w:lvl w:ilvl="6">
      <w:start w:val="0"/>
      <w:numFmt w:val="bullet"/>
      <w:lvlText w:val="•"/>
      <w:lvlJc w:val="left"/>
      <w:pPr>
        <w:ind w:left="7147" w:hanging="293"/>
      </w:pPr>
      <w:rPr>
        <w:rFonts w:hint="default"/>
        <w:lang w:val="zh-CN" w:eastAsia="zh-CN" w:bidi="zh-CN"/>
      </w:rPr>
    </w:lvl>
    <w:lvl w:ilvl="7">
      <w:start w:val="0"/>
      <w:numFmt w:val="bullet"/>
      <w:lvlText w:val="•"/>
      <w:lvlJc w:val="left"/>
      <w:pPr>
        <w:ind w:left="8112" w:hanging="293"/>
      </w:pPr>
      <w:rPr>
        <w:rFonts w:hint="default"/>
        <w:lang w:val="zh-CN" w:eastAsia="zh-CN" w:bidi="zh-CN"/>
      </w:rPr>
    </w:lvl>
    <w:lvl w:ilvl="8">
      <w:start w:val="0"/>
      <w:numFmt w:val="bullet"/>
      <w:lvlText w:val="•"/>
      <w:lvlJc w:val="left"/>
      <w:pPr>
        <w:ind w:left="9076" w:hanging="293"/>
      </w:pPr>
      <w:rPr>
        <w:rFonts w:hint="default"/>
        <w:lang w:val="zh-CN" w:eastAsia="zh-CN" w:bidi="zh-CN"/>
      </w:rPr>
    </w:lvl>
  </w:abstractNum>
  <w:abstractNum w:abstractNumId="2">
    <w:nsid w:val="BF205925"/>
    <w:multiLevelType w:val="multilevel"/>
    <w:tmpl w:val="BF205925"/>
    <w:lvl w:ilvl="0">
      <w:start w:val="1"/>
      <w:numFmt w:val="upperLetter"/>
      <w:lvlText w:val="%1."/>
      <w:lvlJc w:val="left"/>
      <w:pPr>
        <w:ind w:left="1350" w:hanging="293"/>
        <w:jc w:val="left"/>
      </w:pPr>
      <w:rPr>
        <w:rFonts w:ascii="Times New Roman" w:eastAsia="Times New Roman" w:hAnsi="Times New Roman" w:cs="Times New Roman" w:hint="default"/>
        <w:spacing w:val="-12"/>
        <w:w w:val="100"/>
        <w:sz w:val="24"/>
        <w:szCs w:val="24"/>
        <w:lang w:val="zh-CN" w:eastAsia="zh-CN" w:bidi="zh-CN"/>
      </w:rPr>
    </w:lvl>
    <w:lvl w:ilvl="1">
      <w:start w:val="0"/>
      <w:numFmt w:val="bullet"/>
      <w:lvlText w:val="•"/>
      <w:lvlJc w:val="left"/>
      <w:pPr>
        <w:ind w:left="4420" w:hanging="293"/>
      </w:pPr>
      <w:rPr>
        <w:rFonts w:hint="default"/>
        <w:lang w:val="zh-CN" w:eastAsia="zh-CN" w:bidi="zh-CN"/>
      </w:rPr>
    </w:lvl>
    <w:lvl w:ilvl="2">
      <w:start w:val="0"/>
      <w:numFmt w:val="bullet"/>
      <w:lvlText w:val="•"/>
      <w:lvlJc w:val="left"/>
      <w:pPr>
        <w:ind w:left="5151" w:hanging="293"/>
      </w:pPr>
      <w:rPr>
        <w:rFonts w:hint="default"/>
        <w:lang w:val="zh-CN" w:eastAsia="zh-CN" w:bidi="zh-CN"/>
      </w:rPr>
    </w:lvl>
    <w:lvl w:ilvl="3">
      <w:start w:val="0"/>
      <w:numFmt w:val="bullet"/>
      <w:lvlText w:val="•"/>
      <w:lvlJc w:val="left"/>
      <w:pPr>
        <w:ind w:left="5883" w:hanging="293"/>
      </w:pPr>
      <w:rPr>
        <w:rFonts w:hint="default"/>
        <w:lang w:val="zh-CN" w:eastAsia="zh-CN" w:bidi="zh-CN"/>
      </w:rPr>
    </w:lvl>
    <w:lvl w:ilvl="4">
      <w:start w:val="0"/>
      <w:numFmt w:val="bullet"/>
      <w:lvlText w:val="•"/>
      <w:lvlJc w:val="left"/>
      <w:pPr>
        <w:ind w:left="6615" w:hanging="293"/>
      </w:pPr>
      <w:rPr>
        <w:rFonts w:hint="default"/>
        <w:lang w:val="zh-CN" w:eastAsia="zh-CN" w:bidi="zh-CN"/>
      </w:rPr>
    </w:lvl>
    <w:lvl w:ilvl="5">
      <w:start w:val="0"/>
      <w:numFmt w:val="bullet"/>
      <w:lvlText w:val="•"/>
      <w:lvlJc w:val="left"/>
      <w:pPr>
        <w:ind w:left="7347" w:hanging="293"/>
      </w:pPr>
      <w:rPr>
        <w:rFonts w:hint="default"/>
        <w:lang w:val="zh-CN" w:eastAsia="zh-CN" w:bidi="zh-CN"/>
      </w:rPr>
    </w:lvl>
    <w:lvl w:ilvl="6">
      <w:start w:val="0"/>
      <w:numFmt w:val="bullet"/>
      <w:lvlText w:val="•"/>
      <w:lvlJc w:val="left"/>
      <w:pPr>
        <w:ind w:left="8078" w:hanging="293"/>
      </w:pPr>
      <w:rPr>
        <w:rFonts w:hint="default"/>
        <w:lang w:val="zh-CN" w:eastAsia="zh-CN" w:bidi="zh-CN"/>
      </w:rPr>
    </w:lvl>
    <w:lvl w:ilvl="7">
      <w:start w:val="0"/>
      <w:numFmt w:val="bullet"/>
      <w:lvlText w:val="•"/>
      <w:lvlJc w:val="left"/>
      <w:pPr>
        <w:ind w:left="8810" w:hanging="293"/>
      </w:pPr>
      <w:rPr>
        <w:rFonts w:hint="default"/>
        <w:lang w:val="zh-CN" w:eastAsia="zh-CN" w:bidi="zh-CN"/>
      </w:rPr>
    </w:lvl>
    <w:lvl w:ilvl="8">
      <w:start w:val="0"/>
      <w:numFmt w:val="bullet"/>
      <w:lvlText w:val="•"/>
      <w:lvlJc w:val="left"/>
      <w:pPr>
        <w:ind w:left="9542" w:hanging="293"/>
      </w:pPr>
      <w:rPr>
        <w:rFonts w:hint="default"/>
        <w:lang w:val="zh-CN" w:eastAsia="zh-CN" w:bidi="zh-CN"/>
      </w:rPr>
    </w:lvl>
  </w:abstractNum>
  <w:abstractNum w:abstractNumId="3">
    <w:nsid w:val="C1487398"/>
    <w:multiLevelType w:val="singleLevel"/>
    <w:tmpl w:val="C1487398"/>
    <w:lvl w:ilvl="0">
      <w:start w:val="1"/>
      <w:numFmt w:val="upperLetter"/>
      <w:suff w:val="space"/>
      <w:lvlText w:val="%1."/>
      <w:lvlJc w:val="left"/>
    </w:lvl>
  </w:abstractNum>
  <w:abstractNum w:abstractNumId="4">
    <w:nsid w:val="CF092B84"/>
    <w:multiLevelType w:val="multilevel"/>
    <w:tmpl w:val="CF092B84"/>
    <w:lvl w:ilvl="0">
      <w:start w:val="1"/>
      <w:numFmt w:val="upperLetter"/>
      <w:lvlText w:val="%1."/>
      <w:lvlJc w:val="left"/>
      <w:pPr>
        <w:ind w:left="1350" w:hanging="293"/>
        <w:jc w:val="left"/>
      </w:pPr>
      <w:rPr>
        <w:rFonts w:ascii="Times New Roman" w:eastAsia="Times New Roman" w:hAnsi="Times New Roman" w:cs="Times New Roman" w:hint="default"/>
        <w:spacing w:val="-3"/>
        <w:w w:val="100"/>
        <w:sz w:val="24"/>
        <w:szCs w:val="24"/>
        <w:lang w:val="zh-CN" w:eastAsia="zh-CN" w:bidi="zh-CN"/>
      </w:rPr>
    </w:lvl>
    <w:lvl w:ilvl="1">
      <w:start w:val="0"/>
      <w:numFmt w:val="bullet"/>
      <w:lvlText w:val="•"/>
      <w:lvlJc w:val="left"/>
      <w:pPr>
        <w:ind w:left="2324" w:hanging="293"/>
      </w:pPr>
      <w:rPr>
        <w:rFonts w:hint="default"/>
        <w:lang w:val="zh-CN" w:eastAsia="zh-CN" w:bidi="zh-CN"/>
      </w:rPr>
    </w:lvl>
    <w:lvl w:ilvl="2">
      <w:start w:val="0"/>
      <w:numFmt w:val="bullet"/>
      <w:lvlText w:val="•"/>
      <w:lvlJc w:val="left"/>
      <w:pPr>
        <w:ind w:left="3289" w:hanging="293"/>
      </w:pPr>
      <w:rPr>
        <w:rFonts w:hint="default"/>
        <w:lang w:val="zh-CN" w:eastAsia="zh-CN" w:bidi="zh-CN"/>
      </w:rPr>
    </w:lvl>
    <w:lvl w:ilvl="3">
      <w:start w:val="0"/>
      <w:numFmt w:val="bullet"/>
      <w:lvlText w:val="•"/>
      <w:lvlJc w:val="left"/>
      <w:pPr>
        <w:ind w:left="4253" w:hanging="293"/>
      </w:pPr>
      <w:rPr>
        <w:rFonts w:hint="default"/>
        <w:lang w:val="zh-CN" w:eastAsia="zh-CN" w:bidi="zh-CN"/>
      </w:rPr>
    </w:lvl>
    <w:lvl w:ilvl="4">
      <w:start w:val="0"/>
      <w:numFmt w:val="bullet"/>
      <w:lvlText w:val="•"/>
      <w:lvlJc w:val="left"/>
      <w:pPr>
        <w:ind w:left="5218" w:hanging="293"/>
      </w:pPr>
      <w:rPr>
        <w:rFonts w:hint="default"/>
        <w:lang w:val="zh-CN" w:eastAsia="zh-CN" w:bidi="zh-CN"/>
      </w:rPr>
    </w:lvl>
    <w:lvl w:ilvl="5">
      <w:start w:val="0"/>
      <w:numFmt w:val="bullet"/>
      <w:lvlText w:val="•"/>
      <w:lvlJc w:val="left"/>
      <w:pPr>
        <w:ind w:left="6183" w:hanging="293"/>
      </w:pPr>
      <w:rPr>
        <w:rFonts w:hint="default"/>
        <w:lang w:val="zh-CN" w:eastAsia="zh-CN" w:bidi="zh-CN"/>
      </w:rPr>
    </w:lvl>
    <w:lvl w:ilvl="6">
      <w:start w:val="0"/>
      <w:numFmt w:val="bullet"/>
      <w:lvlText w:val="•"/>
      <w:lvlJc w:val="left"/>
      <w:pPr>
        <w:ind w:left="7147" w:hanging="293"/>
      </w:pPr>
      <w:rPr>
        <w:rFonts w:hint="default"/>
        <w:lang w:val="zh-CN" w:eastAsia="zh-CN" w:bidi="zh-CN"/>
      </w:rPr>
    </w:lvl>
    <w:lvl w:ilvl="7">
      <w:start w:val="0"/>
      <w:numFmt w:val="bullet"/>
      <w:lvlText w:val="•"/>
      <w:lvlJc w:val="left"/>
      <w:pPr>
        <w:ind w:left="8112" w:hanging="293"/>
      </w:pPr>
      <w:rPr>
        <w:rFonts w:hint="default"/>
        <w:lang w:val="zh-CN" w:eastAsia="zh-CN" w:bidi="zh-CN"/>
      </w:rPr>
    </w:lvl>
    <w:lvl w:ilvl="8">
      <w:start w:val="0"/>
      <w:numFmt w:val="bullet"/>
      <w:lvlText w:val="•"/>
      <w:lvlJc w:val="left"/>
      <w:pPr>
        <w:ind w:left="9076" w:hanging="293"/>
      </w:pPr>
      <w:rPr>
        <w:rFonts w:hint="default"/>
        <w:lang w:val="zh-CN" w:eastAsia="zh-CN" w:bidi="zh-CN"/>
      </w:rPr>
    </w:lvl>
  </w:abstractNum>
  <w:abstractNum w:abstractNumId="5">
    <w:nsid w:val="E59F06D2"/>
    <w:multiLevelType w:val="singleLevel"/>
    <w:tmpl w:val="E59F06D2"/>
    <w:lvl w:ilvl="0">
      <w:start w:val="1"/>
      <w:numFmt w:val="upperLetter"/>
      <w:suff w:val="space"/>
      <w:lvlText w:val="%1."/>
      <w:lvlJc w:val="left"/>
    </w:lvl>
  </w:abstractNum>
  <w:abstractNum w:abstractNumId="6">
    <w:nsid w:val="0053208E"/>
    <w:multiLevelType w:val="multilevel"/>
    <w:tmpl w:val="0053208E"/>
    <w:lvl w:ilvl="0">
      <w:start w:val="1"/>
      <w:numFmt w:val="decimal"/>
      <w:lvlText w:val="%1"/>
      <w:lvlJc w:val="left"/>
      <w:pPr>
        <w:ind w:left="577" w:hanging="360"/>
        <w:jc w:val="left"/>
      </w:pPr>
      <w:rPr>
        <w:rFonts w:hint="default"/>
        <w:lang w:val="zh-CN" w:eastAsia="zh-CN" w:bidi="zh-CN"/>
      </w:rPr>
    </w:lvl>
    <w:lvl w:ilvl="1">
      <w:start w:val="5"/>
      <w:numFmt w:val="decimal"/>
      <w:lvlText w:val="%1.%2"/>
      <w:lvlJc w:val="left"/>
      <w:pPr>
        <w:ind w:left="577" w:hanging="360"/>
        <w:jc w:val="left"/>
      </w:pPr>
      <w:rPr>
        <w:rFonts w:ascii="Times New Roman" w:eastAsia="Times New Roman" w:hAnsi="Times New Roman" w:cs="Times New Roman" w:hint="default"/>
        <w:w w:val="100"/>
        <w:sz w:val="24"/>
        <w:szCs w:val="24"/>
        <w:lang w:val="zh-CN" w:eastAsia="zh-CN" w:bidi="zh-CN"/>
      </w:rPr>
    </w:lvl>
    <w:lvl w:ilvl="2">
      <w:start w:val="0"/>
      <w:numFmt w:val="bullet"/>
      <w:lvlText w:val="•"/>
      <w:lvlJc w:val="left"/>
      <w:pPr>
        <w:ind w:left="1738" w:hanging="360"/>
      </w:pPr>
      <w:rPr>
        <w:rFonts w:hint="default"/>
        <w:lang w:val="zh-CN" w:eastAsia="zh-CN" w:bidi="zh-CN"/>
      </w:rPr>
    </w:lvl>
    <w:lvl w:ilvl="3">
      <w:start w:val="0"/>
      <w:numFmt w:val="bullet"/>
      <w:lvlText w:val="•"/>
      <w:lvlJc w:val="left"/>
      <w:pPr>
        <w:ind w:left="2896" w:hanging="360"/>
      </w:pPr>
      <w:rPr>
        <w:rFonts w:hint="default"/>
        <w:lang w:val="zh-CN" w:eastAsia="zh-CN" w:bidi="zh-CN"/>
      </w:rPr>
    </w:lvl>
    <w:lvl w:ilvl="4">
      <w:start w:val="0"/>
      <w:numFmt w:val="bullet"/>
      <w:lvlText w:val="•"/>
      <w:lvlJc w:val="left"/>
      <w:pPr>
        <w:ind w:left="4055" w:hanging="360"/>
      </w:pPr>
      <w:rPr>
        <w:rFonts w:hint="default"/>
        <w:lang w:val="zh-CN" w:eastAsia="zh-CN" w:bidi="zh-CN"/>
      </w:rPr>
    </w:lvl>
    <w:lvl w:ilvl="5">
      <w:start w:val="0"/>
      <w:numFmt w:val="bullet"/>
      <w:lvlText w:val="•"/>
      <w:lvlJc w:val="left"/>
      <w:pPr>
        <w:ind w:left="5213" w:hanging="360"/>
      </w:pPr>
      <w:rPr>
        <w:rFonts w:hint="default"/>
        <w:lang w:val="zh-CN" w:eastAsia="zh-CN" w:bidi="zh-CN"/>
      </w:rPr>
    </w:lvl>
    <w:lvl w:ilvl="6">
      <w:start w:val="0"/>
      <w:numFmt w:val="bullet"/>
      <w:lvlText w:val="•"/>
      <w:lvlJc w:val="left"/>
      <w:pPr>
        <w:ind w:left="6372" w:hanging="360"/>
      </w:pPr>
      <w:rPr>
        <w:rFonts w:hint="default"/>
        <w:lang w:val="zh-CN" w:eastAsia="zh-CN" w:bidi="zh-CN"/>
      </w:rPr>
    </w:lvl>
    <w:lvl w:ilvl="7">
      <w:start w:val="0"/>
      <w:numFmt w:val="bullet"/>
      <w:lvlText w:val="•"/>
      <w:lvlJc w:val="left"/>
      <w:pPr>
        <w:ind w:left="7530" w:hanging="360"/>
      </w:pPr>
      <w:rPr>
        <w:rFonts w:hint="default"/>
        <w:lang w:val="zh-CN" w:eastAsia="zh-CN" w:bidi="zh-CN"/>
      </w:rPr>
    </w:lvl>
    <w:lvl w:ilvl="8">
      <w:start w:val="0"/>
      <w:numFmt w:val="bullet"/>
      <w:lvlText w:val="•"/>
      <w:lvlJc w:val="left"/>
      <w:pPr>
        <w:ind w:left="8689" w:hanging="360"/>
      </w:pPr>
      <w:rPr>
        <w:rFonts w:hint="default"/>
        <w:lang w:val="zh-CN" w:eastAsia="zh-CN" w:bidi="zh-CN"/>
      </w:rPr>
    </w:lvl>
  </w:abstractNum>
  <w:abstractNum w:abstractNumId="7">
    <w:nsid w:val="01C5B9C0"/>
    <w:multiLevelType w:val="singleLevel"/>
    <w:tmpl w:val="01C5B9C0"/>
    <w:lvl w:ilvl="0">
      <w:start w:val="1"/>
      <w:numFmt w:val="upperLetter"/>
      <w:suff w:val="space"/>
      <w:lvlText w:val="%1."/>
      <w:lvlJc w:val="left"/>
    </w:lvl>
  </w:abstractNum>
  <w:abstractNum w:abstractNumId="8">
    <w:nsid w:val="0248C179"/>
    <w:multiLevelType w:val="multilevel"/>
    <w:tmpl w:val="0248C179"/>
    <w:lvl w:ilvl="0">
      <w:start w:val="1"/>
      <w:numFmt w:val="upperLetter"/>
      <w:lvlText w:val="%1."/>
      <w:lvlJc w:val="left"/>
      <w:pPr>
        <w:ind w:left="1345" w:hanging="288"/>
        <w:jc w:val="left"/>
      </w:pPr>
      <w:rPr>
        <w:rFonts w:ascii="Times New Roman" w:eastAsia="Times New Roman" w:hAnsi="Times New Roman" w:cs="Times New Roman" w:hint="default"/>
        <w:spacing w:val="-1"/>
        <w:w w:val="100"/>
        <w:sz w:val="24"/>
        <w:szCs w:val="24"/>
        <w:lang w:val="zh-CN" w:eastAsia="zh-CN" w:bidi="zh-CN"/>
      </w:rPr>
    </w:lvl>
    <w:lvl w:ilvl="1">
      <w:start w:val="0"/>
      <w:numFmt w:val="bullet"/>
      <w:lvlText w:val="•"/>
      <w:lvlJc w:val="left"/>
      <w:pPr>
        <w:ind w:left="2306" w:hanging="288"/>
      </w:pPr>
      <w:rPr>
        <w:rFonts w:hint="default"/>
        <w:lang w:val="zh-CN" w:eastAsia="zh-CN" w:bidi="zh-CN"/>
      </w:rPr>
    </w:lvl>
    <w:lvl w:ilvl="2">
      <w:start w:val="0"/>
      <w:numFmt w:val="bullet"/>
      <w:lvlText w:val="•"/>
      <w:lvlJc w:val="left"/>
      <w:pPr>
        <w:ind w:left="3273" w:hanging="288"/>
      </w:pPr>
      <w:rPr>
        <w:rFonts w:hint="default"/>
        <w:lang w:val="zh-CN" w:eastAsia="zh-CN" w:bidi="zh-CN"/>
      </w:rPr>
    </w:lvl>
    <w:lvl w:ilvl="3">
      <w:start w:val="0"/>
      <w:numFmt w:val="bullet"/>
      <w:lvlText w:val="•"/>
      <w:lvlJc w:val="left"/>
      <w:pPr>
        <w:ind w:left="4239" w:hanging="288"/>
      </w:pPr>
      <w:rPr>
        <w:rFonts w:hint="default"/>
        <w:lang w:val="zh-CN" w:eastAsia="zh-CN" w:bidi="zh-CN"/>
      </w:rPr>
    </w:lvl>
    <w:lvl w:ilvl="4">
      <w:start w:val="0"/>
      <w:numFmt w:val="bullet"/>
      <w:lvlText w:val="•"/>
      <w:lvlJc w:val="left"/>
      <w:pPr>
        <w:ind w:left="5206" w:hanging="288"/>
      </w:pPr>
      <w:rPr>
        <w:rFonts w:hint="default"/>
        <w:lang w:val="zh-CN" w:eastAsia="zh-CN" w:bidi="zh-CN"/>
      </w:rPr>
    </w:lvl>
    <w:lvl w:ilvl="5">
      <w:start w:val="0"/>
      <w:numFmt w:val="bullet"/>
      <w:lvlText w:val="•"/>
      <w:lvlJc w:val="left"/>
      <w:pPr>
        <w:ind w:left="6173" w:hanging="288"/>
      </w:pPr>
      <w:rPr>
        <w:rFonts w:hint="default"/>
        <w:lang w:val="zh-CN" w:eastAsia="zh-CN" w:bidi="zh-CN"/>
      </w:rPr>
    </w:lvl>
    <w:lvl w:ilvl="6">
      <w:start w:val="0"/>
      <w:numFmt w:val="bullet"/>
      <w:lvlText w:val="•"/>
      <w:lvlJc w:val="left"/>
      <w:pPr>
        <w:ind w:left="7139" w:hanging="288"/>
      </w:pPr>
      <w:rPr>
        <w:rFonts w:hint="default"/>
        <w:lang w:val="zh-CN" w:eastAsia="zh-CN" w:bidi="zh-CN"/>
      </w:rPr>
    </w:lvl>
    <w:lvl w:ilvl="7">
      <w:start w:val="0"/>
      <w:numFmt w:val="bullet"/>
      <w:lvlText w:val="•"/>
      <w:lvlJc w:val="left"/>
      <w:pPr>
        <w:ind w:left="8106" w:hanging="288"/>
      </w:pPr>
      <w:rPr>
        <w:rFonts w:hint="default"/>
        <w:lang w:val="zh-CN" w:eastAsia="zh-CN" w:bidi="zh-CN"/>
      </w:rPr>
    </w:lvl>
    <w:lvl w:ilvl="8">
      <w:start w:val="0"/>
      <w:numFmt w:val="bullet"/>
      <w:lvlText w:val="•"/>
      <w:lvlJc w:val="left"/>
      <w:pPr>
        <w:ind w:left="9072" w:hanging="288"/>
      </w:pPr>
      <w:rPr>
        <w:rFonts w:hint="default"/>
        <w:lang w:val="zh-CN" w:eastAsia="zh-CN" w:bidi="zh-CN"/>
      </w:rPr>
    </w:lvl>
  </w:abstractNum>
  <w:abstractNum w:abstractNumId="9">
    <w:nsid w:val="03D62ECE"/>
    <w:multiLevelType w:val="multilevel"/>
    <w:tmpl w:val="03D62ECE"/>
    <w:lvl w:ilvl="0">
      <w:start w:val="1"/>
      <w:numFmt w:val="upperLetter"/>
      <w:lvlText w:val="%1."/>
      <w:lvlJc w:val="left"/>
      <w:pPr>
        <w:ind w:left="1336" w:hanging="279"/>
        <w:jc w:val="left"/>
      </w:pPr>
      <w:rPr>
        <w:rFonts w:ascii="Times New Roman" w:eastAsia="Times New Roman" w:hAnsi="Times New Roman" w:cs="Times New Roman" w:hint="default"/>
        <w:spacing w:val="-1"/>
        <w:w w:val="100"/>
        <w:sz w:val="24"/>
        <w:szCs w:val="24"/>
        <w:lang w:val="zh-CN" w:eastAsia="zh-CN" w:bidi="zh-CN"/>
      </w:rPr>
    </w:lvl>
    <w:lvl w:ilvl="1">
      <w:start w:val="0"/>
      <w:numFmt w:val="bullet"/>
      <w:lvlText w:val="•"/>
      <w:lvlJc w:val="left"/>
      <w:pPr>
        <w:ind w:left="2306" w:hanging="279"/>
      </w:pPr>
      <w:rPr>
        <w:rFonts w:hint="default"/>
        <w:lang w:val="zh-CN" w:eastAsia="zh-CN" w:bidi="zh-CN"/>
      </w:rPr>
    </w:lvl>
    <w:lvl w:ilvl="2">
      <w:start w:val="0"/>
      <w:numFmt w:val="bullet"/>
      <w:lvlText w:val="•"/>
      <w:lvlJc w:val="left"/>
      <w:pPr>
        <w:ind w:left="3273" w:hanging="279"/>
      </w:pPr>
      <w:rPr>
        <w:rFonts w:hint="default"/>
        <w:lang w:val="zh-CN" w:eastAsia="zh-CN" w:bidi="zh-CN"/>
      </w:rPr>
    </w:lvl>
    <w:lvl w:ilvl="3">
      <w:start w:val="0"/>
      <w:numFmt w:val="bullet"/>
      <w:lvlText w:val="•"/>
      <w:lvlJc w:val="left"/>
      <w:pPr>
        <w:ind w:left="4239" w:hanging="279"/>
      </w:pPr>
      <w:rPr>
        <w:rFonts w:hint="default"/>
        <w:lang w:val="zh-CN" w:eastAsia="zh-CN" w:bidi="zh-CN"/>
      </w:rPr>
    </w:lvl>
    <w:lvl w:ilvl="4">
      <w:start w:val="0"/>
      <w:numFmt w:val="bullet"/>
      <w:lvlText w:val="•"/>
      <w:lvlJc w:val="left"/>
      <w:pPr>
        <w:ind w:left="5206" w:hanging="279"/>
      </w:pPr>
      <w:rPr>
        <w:rFonts w:hint="default"/>
        <w:lang w:val="zh-CN" w:eastAsia="zh-CN" w:bidi="zh-CN"/>
      </w:rPr>
    </w:lvl>
    <w:lvl w:ilvl="5">
      <w:start w:val="0"/>
      <w:numFmt w:val="bullet"/>
      <w:lvlText w:val="•"/>
      <w:lvlJc w:val="left"/>
      <w:pPr>
        <w:ind w:left="6173" w:hanging="279"/>
      </w:pPr>
      <w:rPr>
        <w:rFonts w:hint="default"/>
        <w:lang w:val="zh-CN" w:eastAsia="zh-CN" w:bidi="zh-CN"/>
      </w:rPr>
    </w:lvl>
    <w:lvl w:ilvl="6">
      <w:start w:val="0"/>
      <w:numFmt w:val="bullet"/>
      <w:lvlText w:val="•"/>
      <w:lvlJc w:val="left"/>
      <w:pPr>
        <w:ind w:left="7139" w:hanging="279"/>
      </w:pPr>
      <w:rPr>
        <w:rFonts w:hint="default"/>
        <w:lang w:val="zh-CN" w:eastAsia="zh-CN" w:bidi="zh-CN"/>
      </w:rPr>
    </w:lvl>
    <w:lvl w:ilvl="7">
      <w:start w:val="0"/>
      <w:numFmt w:val="bullet"/>
      <w:lvlText w:val="•"/>
      <w:lvlJc w:val="left"/>
      <w:pPr>
        <w:ind w:left="8106" w:hanging="279"/>
      </w:pPr>
      <w:rPr>
        <w:rFonts w:hint="default"/>
        <w:lang w:val="zh-CN" w:eastAsia="zh-CN" w:bidi="zh-CN"/>
      </w:rPr>
    </w:lvl>
    <w:lvl w:ilvl="8">
      <w:start w:val="0"/>
      <w:numFmt w:val="bullet"/>
      <w:lvlText w:val="•"/>
      <w:lvlJc w:val="left"/>
      <w:pPr>
        <w:ind w:left="9072" w:hanging="279"/>
      </w:pPr>
      <w:rPr>
        <w:rFonts w:hint="default"/>
        <w:lang w:val="zh-CN" w:eastAsia="zh-CN" w:bidi="zh-CN"/>
      </w:rPr>
    </w:lvl>
  </w:abstractNum>
  <w:abstractNum w:abstractNumId="10">
    <w:nsid w:val="1E6762E2"/>
    <w:multiLevelType w:val="singleLevel"/>
    <w:tmpl w:val="1E6762E2"/>
    <w:lvl w:ilvl="0">
      <w:start w:val="1"/>
      <w:numFmt w:val="upperLetter"/>
      <w:suff w:val="space"/>
      <w:lvlText w:val="%1."/>
      <w:lvlJc w:val="left"/>
    </w:lvl>
  </w:abstractNum>
  <w:abstractNum w:abstractNumId="11">
    <w:nsid w:val="25B654F3"/>
    <w:multiLevelType w:val="multilevel"/>
    <w:tmpl w:val="25B654F3"/>
    <w:lvl w:ilvl="0">
      <w:start w:val="1"/>
      <w:numFmt w:val="upperLetter"/>
      <w:lvlText w:val="%1."/>
      <w:lvlJc w:val="left"/>
      <w:pPr>
        <w:ind w:left="1350" w:hanging="293"/>
        <w:jc w:val="left"/>
      </w:pPr>
      <w:rPr>
        <w:rFonts w:ascii="Times New Roman" w:eastAsia="Times New Roman" w:hAnsi="Times New Roman" w:cs="Times New Roman" w:hint="default"/>
        <w:spacing w:val="-5"/>
        <w:w w:val="100"/>
        <w:sz w:val="24"/>
        <w:szCs w:val="24"/>
        <w:lang w:val="zh-CN" w:eastAsia="zh-CN" w:bidi="zh-CN"/>
      </w:rPr>
    </w:lvl>
    <w:lvl w:ilvl="1">
      <w:start w:val="0"/>
      <w:numFmt w:val="bullet"/>
      <w:lvlText w:val="•"/>
      <w:lvlJc w:val="left"/>
      <w:pPr>
        <w:ind w:left="2324" w:hanging="293"/>
      </w:pPr>
      <w:rPr>
        <w:rFonts w:hint="default"/>
        <w:lang w:val="zh-CN" w:eastAsia="zh-CN" w:bidi="zh-CN"/>
      </w:rPr>
    </w:lvl>
    <w:lvl w:ilvl="2">
      <w:start w:val="0"/>
      <w:numFmt w:val="bullet"/>
      <w:lvlText w:val="•"/>
      <w:lvlJc w:val="left"/>
      <w:pPr>
        <w:ind w:left="3289" w:hanging="293"/>
      </w:pPr>
      <w:rPr>
        <w:rFonts w:hint="default"/>
        <w:lang w:val="zh-CN" w:eastAsia="zh-CN" w:bidi="zh-CN"/>
      </w:rPr>
    </w:lvl>
    <w:lvl w:ilvl="3">
      <w:start w:val="0"/>
      <w:numFmt w:val="bullet"/>
      <w:lvlText w:val="•"/>
      <w:lvlJc w:val="left"/>
      <w:pPr>
        <w:ind w:left="4253" w:hanging="293"/>
      </w:pPr>
      <w:rPr>
        <w:rFonts w:hint="default"/>
        <w:lang w:val="zh-CN" w:eastAsia="zh-CN" w:bidi="zh-CN"/>
      </w:rPr>
    </w:lvl>
    <w:lvl w:ilvl="4">
      <w:start w:val="0"/>
      <w:numFmt w:val="bullet"/>
      <w:lvlText w:val="•"/>
      <w:lvlJc w:val="left"/>
      <w:pPr>
        <w:ind w:left="5218" w:hanging="293"/>
      </w:pPr>
      <w:rPr>
        <w:rFonts w:hint="default"/>
        <w:lang w:val="zh-CN" w:eastAsia="zh-CN" w:bidi="zh-CN"/>
      </w:rPr>
    </w:lvl>
    <w:lvl w:ilvl="5">
      <w:start w:val="0"/>
      <w:numFmt w:val="bullet"/>
      <w:lvlText w:val="•"/>
      <w:lvlJc w:val="left"/>
      <w:pPr>
        <w:ind w:left="6183" w:hanging="293"/>
      </w:pPr>
      <w:rPr>
        <w:rFonts w:hint="default"/>
        <w:lang w:val="zh-CN" w:eastAsia="zh-CN" w:bidi="zh-CN"/>
      </w:rPr>
    </w:lvl>
    <w:lvl w:ilvl="6">
      <w:start w:val="0"/>
      <w:numFmt w:val="bullet"/>
      <w:lvlText w:val="•"/>
      <w:lvlJc w:val="left"/>
      <w:pPr>
        <w:ind w:left="7147" w:hanging="293"/>
      </w:pPr>
      <w:rPr>
        <w:rFonts w:hint="default"/>
        <w:lang w:val="zh-CN" w:eastAsia="zh-CN" w:bidi="zh-CN"/>
      </w:rPr>
    </w:lvl>
    <w:lvl w:ilvl="7">
      <w:start w:val="0"/>
      <w:numFmt w:val="bullet"/>
      <w:lvlText w:val="•"/>
      <w:lvlJc w:val="left"/>
      <w:pPr>
        <w:ind w:left="8112" w:hanging="293"/>
      </w:pPr>
      <w:rPr>
        <w:rFonts w:hint="default"/>
        <w:lang w:val="zh-CN" w:eastAsia="zh-CN" w:bidi="zh-CN"/>
      </w:rPr>
    </w:lvl>
    <w:lvl w:ilvl="8">
      <w:start w:val="0"/>
      <w:numFmt w:val="bullet"/>
      <w:lvlText w:val="•"/>
      <w:lvlJc w:val="left"/>
      <w:pPr>
        <w:ind w:left="9076" w:hanging="293"/>
      </w:pPr>
      <w:rPr>
        <w:rFonts w:hint="default"/>
        <w:lang w:val="zh-CN" w:eastAsia="zh-CN" w:bidi="zh-CN"/>
      </w:rPr>
    </w:lvl>
  </w:abstractNum>
  <w:abstractNum w:abstractNumId="12">
    <w:nsid w:val="2A8F537B"/>
    <w:multiLevelType w:val="multilevel"/>
    <w:tmpl w:val="2A8F537B"/>
    <w:lvl w:ilvl="0">
      <w:start w:val="2"/>
      <w:numFmt w:val="decimal"/>
      <w:lvlText w:val="%1."/>
      <w:lvlJc w:val="left"/>
      <w:pPr>
        <w:ind w:left="1357" w:hanging="300"/>
        <w:jc w:val="left"/>
      </w:pPr>
      <w:rPr>
        <w:rFonts w:ascii="Times New Roman" w:eastAsia="Times New Roman" w:hAnsi="Times New Roman" w:cs="Times New Roman" w:hint="default"/>
        <w:w w:val="100"/>
        <w:sz w:val="24"/>
        <w:szCs w:val="24"/>
        <w:lang w:val="zh-CN" w:eastAsia="zh-CN" w:bidi="zh-CN"/>
      </w:rPr>
    </w:lvl>
    <w:lvl w:ilvl="1">
      <w:start w:val="0"/>
      <w:numFmt w:val="bullet"/>
      <w:lvlText w:val="•"/>
      <w:lvlJc w:val="left"/>
      <w:pPr>
        <w:ind w:left="2324" w:hanging="300"/>
      </w:pPr>
      <w:rPr>
        <w:rFonts w:hint="default"/>
        <w:lang w:val="zh-CN" w:eastAsia="zh-CN" w:bidi="zh-CN"/>
      </w:rPr>
    </w:lvl>
    <w:lvl w:ilvl="2">
      <w:start w:val="0"/>
      <w:numFmt w:val="bullet"/>
      <w:lvlText w:val="•"/>
      <w:lvlJc w:val="left"/>
      <w:pPr>
        <w:ind w:left="3289" w:hanging="300"/>
      </w:pPr>
      <w:rPr>
        <w:rFonts w:hint="default"/>
        <w:lang w:val="zh-CN" w:eastAsia="zh-CN" w:bidi="zh-CN"/>
      </w:rPr>
    </w:lvl>
    <w:lvl w:ilvl="3">
      <w:start w:val="0"/>
      <w:numFmt w:val="bullet"/>
      <w:lvlText w:val="•"/>
      <w:lvlJc w:val="left"/>
      <w:pPr>
        <w:ind w:left="4253" w:hanging="300"/>
      </w:pPr>
      <w:rPr>
        <w:rFonts w:hint="default"/>
        <w:lang w:val="zh-CN" w:eastAsia="zh-CN" w:bidi="zh-CN"/>
      </w:rPr>
    </w:lvl>
    <w:lvl w:ilvl="4">
      <w:start w:val="0"/>
      <w:numFmt w:val="bullet"/>
      <w:lvlText w:val="•"/>
      <w:lvlJc w:val="left"/>
      <w:pPr>
        <w:ind w:left="5218" w:hanging="300"/>
      </w:pPr>
      <w:rPr>
        <w:rFonts w:hint="default"/>
        <w:lang w:val="zh-CN" w:eastAsia="zh-CN" w:bidi="zh-CN"/>
      </w:rPr>
    </w:lvl>
    <w:lvl w:ilvl="5">
      <w:start w:val="0"/>
      <w:numFmt w:val="bullet"/>
      <w:lvlText w:val="•"/>
      <w:lvlJc w:val="left"/>
      <w:pPr>
        <w:ind w:left="6183" w:hanging="300"/>
      </w:pPr>
      <w:rPr>
        <w:rFonts w:hint="default"/>
        <w:lang w:val="zh-CN" w:eastAsia="zh-CN" w:bidi="zh-CN"/>
      </w:rPr>
    </w:lvl>
    <w:lvl w:ilvl="6">
      <w:start w:val="0"/>
      <w:numFmt w:val="bullet"/>
      <w:lvlText w:val="•"/>
      <w:lvlJc w:val="left"/>
      <w:pPr>
        <w:ind w:left="7147" w:hanging="300"/>
      </w:pPr>
      <w:rPr>
        <w:rFonts w:hint="default"/>
        <w:lang w:val="zh-CN" w:eastAsia="zh-CN" w:bidi="zh-CN"/>
      </w:rPr>
    </w:lvl>
    <w:lvl w:ilvl="7">
      <w:start w:val="0"/>
      <w:numFmt w:val="bullet"/>
      <w:lvlText w:val="•"/>
      <w:lvlJc w:val="left"/>
      <w:pPr>
        <w:ind w:left="8112" w:hanging="300"/>
      </w:pPr>
      <w:rPr>
        <w:rFonts w:hint="default"/>
        <w:lang w:val="zh-CN" w:eastAsia="zh-CN" w:bidi="zh-CN"/>
      </w:rPr>
    </w:lvl>
    <w:lvl w:ilvl="8">
      <w:start w:val="0"/>
      <w:numFmt w:val="bullet"/>
      <w:lvlText w:val="•"/>
      <w:lvlJc w:val="left"/>
      <w:pPr>
        <w:ind w:left="9076" w:hanging="300"/>
      </w:pPr>
      <w:rPr>
        <w:rFonts w:hint="default"/>
        <w:lang w:val="zh-CN" w:eastAsia="zh-CN" w:bidi="zh-CN"/>
      </w:rPr>
    </w:lvl>
  </w:abstractNum>
  <w:abstractNum w:abstractNumId="13">
    <w:nsid w:val="2CB4B8F8"/>
    <w:multiLevelType w:val="singleLevel"/>
    <w:tmpl w:val="2CB4B8F8"/>
    <w:lvl w:ilvl="0">
      <w:start w:val="1"/>
      <w:numFmt w:val="upperLetter"/>
      <w:suff w:val="space"/>
      <w:lvlText w:val="%1."/>
      <w:lvlJc w:val="left"/>
    </w:lvl>
  </w:abstractNum>
  <w:abstractNum w:abstractNumId="14">
    <w:nsid w:val="558CBC34"/>
    <w:multiLevelType w:val="singleLevel"/>
    <w:tmpl w:val="558CBC34"/>
    <w:lvl w:ilvl="0">
      <w:start w:val="1"/>
      <w:numFmt w:val="upperLetter"/>
      <w:suff w:val="space"/>
      <w:lvlText w:val="%1."/>
      <w:lvlJc w:val="left"/>
    </w:lvl>
  </w:abstractNum>
  <w:abstractNum w:abstractNumId="15">
    <w:nsid w:val="59ADCABA"/>
    <w:multiLevelType w:val="multilevel"/>
    <w:tmpl w:val="59ADCABA"/>
    <w:lvl w:ilvl="0">
      <w:start w:val="1"/>
      <w:numFmt w:val="upperLetter"/>
      <w:lvlText w:val="%1."/>
      <w:lvlJc w:val="left"/>
      <w:pPr>
        <w:ind w:left="1350" w:hanging="293"/>
        <w:jc w:val="left"/>
      </w:pPr>
      <w:rPr>
        <w:rFonts w:ascii="Times New Roman" w:eastAsia="Times New Roman" w:hAnsi="Times New Roman" w:cs="Times New Roman" w:hint="default"/>
        <w:spacing w:val="-3"/>
        <w:w w:val="100"/>
        <w:sz w:val="24"/>
        <w:szCs w:val="24"/>
        <w:lang w:val="zh-CN" w:eastAsia="zh-CN" w:bidi="zh-CN"/>
      </w:rPr>
    </w:lvl>
    <w:lvl w:ilvl="1">
      <w:start w:val="0"/>
      <w:numFmt w:val="bullet"/>
      <w:lvlText w:val="•"/>
      <w:lvlJc w:val="left"/>
      <w:pPr>
        <w:ind w:left="2324" w:hanging="293"/>
      </w:pPr>
      <w:rPr>
        <w:rFonts w:hint="default"/>
        <w:lang w:val="zh-CN" w:eastAsia="zh-CN" w:bidi="zh-CN"/>
      </w:rPr>
    </w:lvl>
    <w:lvl w:ilvl="2">
      <w:start w:val="0"/>
      <w:numFmt w:val="bullet"/>
      <w:lvlText w:val="•"/>
      <w:lvlJc w:val="left"/>
      <w:pPr>
        <w:ind w:left="3289" w:hanging="293"/>
      </w:pPr>
      <w:rPr>
        <w:rFonts w:hint="default"/>
        <w:lang w:val="zh-CN" w:eastAsia="zh-CN" w:bidi="zh-CN"/>
      </w:rPr>
    </w:lvl>
    <w:lvl w:ilvl="3">
      <w:start w:val="0"/>
      <w:numFmt w:val="bullet"/>
      <w:lvlText w:val="•"/>
      <w:lvlJc w:val="left"/>
      <w:pPr>
        <w:ind w:left="4253" w:hanging="293"/>
      </w:pPr>
      <w:rPr>
        <w:rFonts w:hint="default"/>
        <w:lang w:val="zh-CN" w:eastAsia="zh-CN" w:bidi="zh-CN"/>
      </w:rPr>
    </w:lvl>
    <w:lvl w:ilvl="4">
      <w:start w:val="0"/>
      <w:numFmt w:val="bullet"/>
      <w:lvlText w:val="•"/>
      <w:lvlJc w:val="left"/>
      <w:pPr>
        <w:ind w:left="5218" w:hanging="293"/>
      </w:pPr>
      <w:rPr>
        <w:rFonts w:hint="default"/>
        <w:lang w:val="zh-CN" w:eastAsia="zh-CN" w:bidi="zh-CN"/>
      </w:rPr>
    </w:lvl>
    <w:lvl w:ilvl="5">
      <w:start w:val="0"/>
      <w:numFmt w:val="bullet"/>
      <w:lvlText w:val="•"/>
      <w:lvlJc w:val="left"/>
      <w:pPr>
        <w:ind w:left="6183" w:hanging="293"/>
      </w:pPr>
      <w:rPr>
        <w:rFonts w:hint="default"/>
        <w:lang w:val="zh-CN" w:eastAsia="zh-CN" w:bidi="zh-CN"/>
      </w:rPr>
    </w:lvl>
    <w:lvl w:ilvl="6">
      <w:start w:val="0"/>
      <w:numFmt w:val="bullet"/>
      <w:lvlText w:val="•"/>
      <w:lvlJc w:val="left"/>
      <w:pPr>
        <w:ind w:left="7147" w:hanging="293"/>
      </w:pPr>
      <w:rPr>
        <w:rFonts w:hint="default"/>
        <w:lang w:val="zh-CN" w:eastAsia="zh-CN" w:bidi="zh-CN"/>
      </w:rPr>
    </w:lvl>
    <w:lvl w:ilvl="7">
      <w:start w:val="0"/>
      <w:numFmt w:val="bullet"/>
      <w:lvlText w:val="•"/>
      <w:lvlJc w:val="left"/>
      <w:pPr>
        <w:ind w:left="8112" w:hanging="293"/>
      </w:pPr>
      <w:rPr>
        <w:rFonts w:hint="default"/>
        <w:lang w:val="zh-CN" w:eastAsia="zh-CN" w:bidi="zh-CN"/>
      </w:rPr>
    </w:lvl>
    <w:lvl w:ilvl="8">
      <w:start w:val="0"/>
      <w:numFmt w:val="bullet"/>
      <w:lvlText w:val="•"/>
      <w:lvlJc w:val="left"/>
      <w:pPr>
        <w:ind w:left="9076" w:hanging="293"/>
      </w:pPr>
      <w:rPr>
        <w:rFonts w:hint="default"/>
        <w:lang w:val="zh-CN" w:eastAsia="zh-CN" w:bidi="zh-CN"/>
      </w:rPr>
    </w:lvl>
  </w:abstractNum>
  <w:abstractNum w:abstractNumId="16">
    <w:nsid w:val="72183CF9"/>
    <w:multiLevelType w:val="multilevel"/>
    <w:tmpl w:val="72183CF9"/>
    <w:lvl w:ilvl="0">
      <w:start w:val="1"/>
      <w:numFmt w:val="upperLetter"/>
      <w:lvlText w:val="%1."/>
      <w:lvlJc w:val="left"/>
      <w:pPr>
        <w:ind w:left="1350" w:hanging="293"/>
        <w:jc w:val="left"/>
      </w:pPr>
      <w:rPr>
        <w:rFonts w:ascii="Times New Roman" w:eastAsia="Times New Roman" w:hAnsi="Times New Roman" w:cs="Times New Roman" w:hint="default"/>
        <w:spacing w:val="-4"/>
        <w:w w:val="100"/>
        <w:sz w:val="24"/>
        <w:szCs w:val="24"/>
        <w:lang w:val="zh-CN" w:eastAsia="zh-CN" w:bidi="zh-CN"/>
      </w:rPr>
    </w:lvl>
    <w:lvl w:ilvl="1">
      <w:start w:val="0"/>
      <w:numFmt w:val="bullet"/>
      <w:lvlText w:val="•"/>
      <w:lvlJc w:val="left"/>
      <w:pPr>
        <w:ind w:left="2324" w:hanging="293"/>
      </w:pPr>
      <w:rPr>
        <w:rFonts w:hint="default"/>
        <w:lang w:val="zh-CN" w:eastAsia="zh-CN" w:bidi="zh-CN"/>
      </w:rPr>
    </w:lvl>
    <w:lvl w:ilvl="2">
      <w:start w:val="0"/>
      <w:numFmt w:val="bullet"/>
      <w:lvlText w:val="•"/>
      <w:lvlJc w:val="left"/>
      <w:pPr>
        <w:ind w:left="3289" w:hanging="293"/>
      </w:pPr>
      <w:rPr>
        <w:rFonts w:hint="default"/>
        <w:lang w:val="zh-CN" w:eastAsia="zh-CN" w:bidi="zh-CN"/>
      </w:rPr>
    </w:lvl>
    <w:lvl w:ilvl="3">
      <w:start w:val="0"/>
      <w:numFmt w:val="bullet"/>
      <w:lvlText w:val="•"/>
      <w:lvlJc w:val="left"/>
      <w:pPr>
        <w:ind w:left="4253" w:hanging="293"/>
      </w:pPr>
      <w:rPr>
        <w:rFonts w:hint="default"/>
        <w:lang w:val="zh-CN" w:eastAsia="zh-CN" w:bidi="zh-CN"/>
      </w:rPr>
    </w:lvl>
    <w:lvl w:ilvl="4">
      <w:start w:val="0"/>
      <w:numFmt w:val="bullet"/>
      <w:lvlText w:val="•"/>
      <w:lvlJc w:val="left"/>
      <w:pPr>
        <w:ind w:left="5218" w:hanging="293"/>
      </w:pPr>
      <w:rPr>
        <w:rFonts w:hint="default"/>
        <w:lang w:val="zh-CN" w:eastAsia="zh-CN" w:bidi="zh-CN"/>
      </w:rPr>
    </w:lvl>
    <w:lvl w:ilvl="5">
      <w:start w:val="0"/>
      <w:numFmt w:val="bullet"/>
      <w:lvlText w:val="•"/>
      <w:lvlJc w:val="left"/>
      <w:pPr>
        <w:ind w:left="6183" w:hanging="293"/>
      </w:pPr>
      <w:rPr>
        <w:rFonts w:hint="default"/>
        <w:lang w:val="zh-CN" w:eastAsia="zh-CN" w:bidi="zh-CN"/>
      </w:rPr>
    </w:lvl>
    <w:lvl w:ilvl="6">
      <w:start w:val="0"/>
      <w:numFmt w:val="bullet"/>
      <w:lvlText w:val="•"/>
      <w:lvlJc w:val="left"/>
      <w:pPr>
        <w:ind w:left="7147" w:hanging="293"/>
      </w:pPr>
      <w:rPr>
        <w:rFonts w:hint="default"/>
        <w:lang w:val="zh-CN" w:eastAsia="zh-CN" w:bidi="zh-CN"/>
      </w:rPr>
    </w:lvl>
    <w:lvl w:ilvl="7">
      <w:start w:val="0"/>
      <w:numFmt w:val="bullet"/>
      <w:lvlText w:val="•"/>
      <w:lvlJc w:val="left"/>
      <w:pPr>
        <w:ind w:left="8112" w:hanging="293"/>
      </w:pPr>
      <w:rPr>
        <w:rFonts w:hint="default"/>
        <w:lang w:val="zh-CN" w:eastAsia="zh-CN" w:bidi="zh-CN"/>
      </w:rPr>
    </w:lvl>
    <w:lvl w:ilvl="8">
      <w:start w:val="0"/>
      <w:numFmt w:val="bullet"/>
      <w:lvlText w:val="•"/>
      <w:lvlJc w:val="left"/>
      <w:pPr>
        <w:ind w:left="9076" w:hanging="293"/>
      </w:pPr>
      <w:rPr>
        <w:rFonts w:hint="default"/>
        <w:lang w:val="zh-CN" w:eastAsia="zh-CN" w:bidi="zh-CN"/>
      </w:rPr>
    </w:lvl>
  </w:abstractNum>
  <w:num w:numId="1">
    <w:abstractNumId w:val="5"/>
  </w:num>
  <w:num w:numId="2">
    <w:abstractNumId w:val="7"/>
  </w:num>
  <w:num w:numId="3">
    <w:abstractNumId w:val="3"/>
  </w:num>
  <w:num w:numId="4">
    <w:abstractNumId w:val="10"/>
  </w:num>
  <w:num w:numId="5">
    <w:abstractNumId w:val="13"/>
  </w:num>
  <w:num w:numId="6">
    <w:abstractNumId w:val="14"/>
  </w:num>
  <w:num w:numId="7">
    <w:abstractNumId w:val="6"/>
  </w:num>
  <w:num w:numId="8">
    <w:abstractNumId w:val="4"/>
  </w:num>
  <w:num w:numId="9">
    <w:abstractNumId w:val="15"/>
  </w:num>
  <w:num w:numId="10">
    <w:abstractNumId w:val="2"/>
  </w:num>
  <w:num w:numId="11">
    <w:abstractNumId w:val="1"/>
  </w:num>
  <w:num w:numId="12">
    <w:abstractNumId w:val="9"/>
  </w:num>
  <w:num w:numId="13">
    <w:abstractNumId w:val="11"/>
  </w:num>
  <w:num w:numId="14">
    <w:abstractNumId w:val="16"/>
  </w:num>
  <w:num w:numId="15">
    <w:abstractNumId w:val="8"/>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noPunctuationKerning/>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F44047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Times New Roman" w:eastAsia="Times New Roman" w:hAnsi="Times New Roman" w:cs="Times New Roman"/>
      <w:sz w:val="22"/>
      <w:szCs w:val="22"/>
      <w:lang w:val="zh-CN" w:eastAsia="zh-CN" w:bidi="zh-CN"/>
    </w:rPr>
  </w:style>
  <w:style w:type="paragraph" w:styleId="Heading1">
    <w:name w:val="heading 1"/>
    <w:basedOn w:val="Normal"/>
    <w:next w:val="Normal"/>
    <w:uiPriority w:val="1"/>
    <w:qFormat/>
    <w:pPr>
      <w:outlineLvl w:val="1"/>
    </w:pPr>
    <w:rPr>
      <w:rFonts w:ascii="宋体" w:eastAsia="宋体" w:hAnsi="宋体" w:cs="宋体"/>
      <w:b/>
      <w:bCs/>
      <w:sz w:val="28"/>
      <w:szCs w:val="28"/>
      <w:lang w:val="zh-CN" w:eastAsia="zh-CN" w:bidi="zh-CN"/>
    </w:rPr>
  </w:style>
  <w:style w:type="paragraph" w:styleId="Heading2">
    <w:name w:val="heading 2"/>
    <w:basedOn w:val="Normal"/>
    <w:next w:val="Normal"/>
    <w:uiPriority w:val="1"/>
    <w:qFormat/>
    <w:pPr>
      <w:spacing w:before="84"/>
      <w:jc w:val="center"/>
      <w:outlineLvl w:val="2"/>
    </w:pPr>
    <w:rPr>
      <w:rFonts w:ascii="Times New Roman" w:eastAsia="Times New Roman" w:hAnsi="Times New Roman" w:cs="Times New Roman"/>
      <w:b/>
      <w:bCs/>
      <w:sz w:val="24"/>
      <w:szCs w:val="24"/>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217"/>
    </w:pPr>
    <w:rPr>
      <w:rFonts w:ascii="Times New Roman" w:eastAsia="Times New Roman" w:hAnsi="Times New Roman" w:cs="Times New Roman"/>
      <w:sz w:val="24"/>
      <w:szCs w:val="24"/>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84"/>
      <w:ind w:left="1336" w:hanging="279"/>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spacing w:before="57"/>
      <w:ind w:left="100"/>
    </w:pPr>
    <w:rPr>
      <w:rFonts w:ascii="Times New Roman" w:eastAsia="Times New Roman" w:hAnsi="Times New Roman" w:cs="Times New Roman"/>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深圳版八、九年级单元测试题题型</dc:title>
  <dc:creator>Windows 用户</dc:creator>
  <cp:lastModifiedBy>余岭蒲公英</cp:lastModifiedBy>
  <cp:revision>0</cp:revision>
  <dcterms:created xsi:type="dcterms:W3CDTF">2020-06-09T07:52:00Z</dcterms:created>
  <dcterms:modified xsi:type="dcterms:W3CDTF">2020-06-09T07:59:29Z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2020-06-04T00:00:00Z</vt:filetime>
  </property>
  <property fmtid="{D5CDD505-2E9C-101B-9397-08002B2CF9AE}" pid="3" name="Creator">
    <vt:lpwstr>WPS 文字</vt:lpwstr>
  </property>
  <property fmtid="{D5CDD505-2E9C-101B-9397-08002B2CF9AE}" pid="4" name="KSOProductBuildVer">
    <vt:lpwstr>2052-11.3.0.9228</vt:lpwstr>
  </property>
  <property fmtid="{D5CDD505-2E9C-101B-9397-08002B2CF9AE}" pid="5" name="LastSaved">
    <vt:filetime>2020-06-09T00:00:00Z</vt:filetime>
  </property>
</Properties>
</file>